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9" w:rsidRDefault="00311E39" w:rsidP="0033101C">
      <w:pPr>
        <w:jc w:val="both"/>
        <w:rPr>
          <w:rFonts w:cs="Arial"/>
          <w:b/>
          <w:color w:val="0000FF"/>
          <w:sz w:val="22"/>
          <w:szCs w:val="22"/>
        </w:rPr>
      </w:pPr>
      <w:bookmarkStart w:id="0" w:name="_GoBack"/>
      <w:bookmarkEnd w:id="0"/>
    </w:p>
    <w:p w:rsidR="00850896" w:rsidRDefault="00850896" w:rsidP="0033101C">
      <w:pPr>
        <w:jc w:val="both"/>
        <w:rPr>
          <w:rFonts w:cs="Arial"/>
          <w:b/>
          <w:color w:val="0000FF"/>
          <w:sz w:val="22"/>
          <w:szCs w:val="22"/>
        </w:rPr>
      </w:pPr>
    </w:p>
    <w:p w:rsidR="00266D63" w:rsidRDefault="00266D63" w:rsidP="0033101C">
      <w:pPr>
        <w:jc w:val="both"/>
        <w:rPr>
          <w:rFonts w:cs="Arial"/>
          <w:b/>
          <w:color w:val="0000FF"/>
          <w:sz w:val="22"/>
          <w:szCs w:val="22"/>
        </w:rPr>
      </w:pPr>
    </w:p>
    <w:p w:rsidR="00266D63" w:rsidRPr="001D63CB" w:rsidRDefault="00266D63" w:rsidP="0033101C">
      <w:pPr>
        <w:jc w:val="both"/>
        <w:rPr>
          <w:rFonts w:cs="Arial"/>
          <w:b/>
          <w:color w:val="0000FF"/>
          <w:sz w:val="22"/>
          <w:szCs w:val="22"/>
        </w:rPr>
      </w:pPr>
    </w:p>
    <w:tbl>
      <w:tblPr>
        <w:tblW w:w="14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14125"/>
      </w:tblGrid>
      <w:tr w:rsidR="001D63CB" w:rsidRPr="001B44D3" w:rsidTr="00266D63">
        <w:trPr>
          <w:trHeight w:val="200"/>
          <w:jc w:val="center"/>
        </w:trPr>
        <w:tc>
          <w:tcPr>
            <w:tcW w:w="1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D63CB" w:rsidRPr="001D63CB" w:rsidRDefault="001D63CB" w:rsidP="00D9455B">
            <w:pPr>
              <w:pStyle w:val="Standard"/>
              <w:rPr>
                <w:rFonts w:cs="Arial"/>
                <w:bCs/>
              </w:rPr>
            </w:pPr>
            <w:r w:rsidRPr="001D63CB">
              <w:rPr>
                <w:rFonts w:cs="Arial"/>
                <w:bCs/>
              </w:rPr>
              <w:t xml:space="preserve">1. NOMBRE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1D63CB">
                <w:rPr>
                  <w:rFonts w:cs="Arial"/>
                  <w:bCs/>
                </w:rPr>
                <w:t>LA UNIDAD OPERATIVA</w:t>
              </w:r>
            </w:smartTag>
            <w:r w:rsidRPr="001D63CB">
              <w:rPr>
                <w:rFonts w:cs="Arial"/>
                <w:bCs/>
              </w:rPr>
              <w:t>: ____________________________________________________</w:t>
            </w:r>
          </w:p>
          <w:p w:rsidR="001D63CB" w:rsidRPr="001D63CB" w:rsidRDefault="001D63CB" w:rsidP="00D9455B">
            <w:pPr>
              <w:pStyle w:val="Standard"/>
              <w:rPr>
                <w:rFonts w:cs="Arial"/>
              </w:rPr>
            </w:pPr>
            <w:r w:rsidRPr="001D63CB">
              <w:rPr>
                <w:rFonts w:cs="Arial"/>
                <w:bCs/>
              </w:rPr>
              <w:t>MES:_____________ AÑO:_________</w:t>
            </w:r>
          </w:p>
        </w:tc>
      </w:tr>
      <w:tr w:rsidR="001D63CB" w:rsidRPr="001B44D3" w:rsidTr="00266D63">
        <w:trPr>
          <w:trHeight w:val="386"/>
          <w:jc w:val="center"/>
        </w:trPr>
        <w:tc>
          <w:tcPr>
            <w:tcW w:w="141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3CB" w:rsidRPr="001D63CB" w:rsidRDefault="001D63CB" w:rsidP="00D9455B">
            <w:pPr>
              <w:pStyle w:val="Standard"/>
              <w:rPr>
                <w:rFonts w:cs="Arial"/>
              </w:rPr>
            </w:pPr>
            <w:r w:rsidRPr="001D63CB">
              <w:rPr>
                <w:rFonts w:cs="Arial"/>
              </w:rPr>
              <w:t>2. Nombre del responsable del Seguimiento:                                                                                   2.  Cargo:</w:t>
            </w:r>
          </w:p>
        </w:tc>
      </w:tr>
      <w:tr w:rsidR="001D63CB" w:rsidRPr="0069315E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1D63CB" w:rsidRDefault="001D63CB" w:rsidP="00D9455B">
            <w:pPr>
              <w:pStyle w:val="Standard"/>
              <w:pBdr>
                <w:bottom w:val="single" w:sz="4" w:space="1" w:color="auto"/>
              </w:pBdr>
              <w:snapToGrid w:val="0"/>
              <w:rPr>
                <w:rFonts w:cs="Arial"/>
              </w:rPr>
            </w:pPr>
            <w:r w:rsidRPr="001D63CB">
              <w:rPr>
                <w:rFonts w:cs="Arial"/>
              </w:rPr>
              <w:t xml:space="preserve">3.  Desinfectante utilizado:                                                               3. Marca:                         </w:t>
            </w:r>
          </w:p>
          <w:p w:rsidR="001D63CB" w:rsidRPr="001D63CB" w:rsidRDefault="001D63CB" w:rsidP="00D9455B">
            <w:pPr>
              <w:pStyle w:val="Standard"/>
              <w:pBdr>
                <w:bottom w:val="single" w:sz="4" w:space="1" w:color="auto"/>
              </w:pBdr>
              <w:snapToGrid w:val="0"/>
              <w:rPr>
                <w:rFonts w:cs="Arial"/>
              </w:rPr>
            </w:pPr>
            <w:r w:rsidRPr="001D63CB">
              <w:rPr>
                <w:rFonts w:cs="Arial"/>
              </w:rPr>
              <w:t xml:space="preserve">3. Lote:   </w:t>
            </w:r>
          </w:p>
        </w:tc>
      </w:tr>
      <w:tr w:rsidR="001D63CB" w:rsidRPr="0069315E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1D63CB" w:rsidRDefault="001D63CB" w:rsidP="00D9455B">
            <w:pPr>
              <w:pStyle w:val="Ttulo1"/>
              <w:numPr>
                <w:ilvl w:val="0"/>
                <w:numId w:val="0"/>
              </w:numPr>
              <w:jc w:val="both"/>
              <w:rPr>
                <w:rFonts w:cs="Arial"/>
              </w:rPr>
            </w:pPr>
            <w:r w:rsidRPr="00973977">
              <w:rPr>
                <w:rFonts w:cs="Arial"/>
              </w:rPr>
              <w:t>3.  Fecha de vencimiento:                                                                 3. Concentración:</w:t>
            </w:r>
          </w:p>
          <w:p w:rsidR="001D63CB" w:rsidRPr="001D63CB" w:rsidRDefault="001D63CB" w:rsidP="001D63CB">
            <w:pPr>
              <w:rPr>
                <w:lang w:val="es-ES_tradnl" w:eastAsia="es-ES"/>
              </w:rPr>
            </w:pPr>
          </w:p>
        </w:tc>
      </w:tr>
      <w:tr w:rsidR="001D63CB" w:rsidRPr="00973977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1D63CB" w:rsidRPr="00973977" w:rsidRDefault="001D63CB" w:rsidP="00D9455B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rFonts w:cs="Arial"/>
              </w:rPr>
              <w:t>4. Semana: ___________________</w:t>
            </w:r>
          </w:p>
        </w:tc>
      </w:tr>
      <w:tr w:rsidR="001D63CB" w:rsidRPr="00C50CC3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11"/>
              <w:gridCol w:w="796"/>
              <w:gridCol w:w="1052"/>
              <w:gridCol w:w="734"/>
              <w:gridCol w:w="1079"/>
              <w:gridCol w:w="733"/>
              <w:gridCol w:w="1069"/>
              <w:gridCol w:w="65"/>
              <w:gridCol w:w="668"/>
              <w:gridCol w:w="171"/>
              <w:gridCol w:w="1052"/>
              <w:gridCol w:w="59"/>
              <w:gridCol w:w="733"/>
              <w:gridCol w:w="1069"/>
              <w:gridCol w:w="733"/>
              <w:gridCol w:w="1069"/>
              <w:gridCol w:w="733"/>
              <w:gridCol w:w="1069"/>
            </w:tblGrid>
            <w:tr w:rsidR="001D63CB" w:rsidRPr="000F12C1" w:rsidTr="001A561E">
              <w:trPr>
                <w:gridAfter w:val="17"/>
                <w:wAfter w:w="12883" w:type="dxa"/>
                <w:trHeight w:val="253"/>
                <w:jc w:val="center"/>
              </w:trPr>
              <w:tc>
                <w:tcPr>
                  <w:tcW w:w="1214" w:type="dxa"/>
                  <w:vMerge w:val="restart"/>
                  <w:vAlign w:val="center"/>
                </w:tcPr>
                <w:p w:rsidR="001D63CB" w:rsidRPr="000F12C1" w:rsidRDefault="001D63CB" w:rsidP="00D9455B">
                  <w:pPr>
                    <w:snapToGrid w:val="0"/>
                  </w:pPr>
                  <w:r w:rsidRPr="000F12C1">
                    <w:t xml:space="preserve">5. Áreas, </w:t>
                  </w:r>
                  <w:r>
                    <w:t xml:space="preserve">alimentos, </w:t>
                  </w:r>
                  <w:r w:rsidRPr="000F12C1">
                    <w:t>espacios y elementos</w:t>
                  </w:r>
                </w:p>
              </w:tc>
            </w:tr>
            <w:tr w:rsidR="001D63CB" w:rsidRPr="000F12C1" w:rsidTr="001A561E">
              <w:trPr>
                <w:trHeight w:val="201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1D63CB" w:rsidRPr="000F12C1" w:rsidRDefault="001D63CB" w:rsidP="00D9455B">
                  <w:pPr>
                    <w:snapToGrid w:val="0"/>
                  </w:pPr>
                </w:p>
              </w:tc>
              <w:tc>
                <w:tcPr>
                  <w:tcW w:w="1847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L</w:t>
                  </w:r>
                </w:p>
              </w:tc>
              <w:tc>
                <w:tcPr>
                  <w:tcW w:w="1815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1802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2013" w:type="dxa"/>
                  <w:gridSpan w:val="5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J</w:t>
                  </w:r>
                </w:p>
              </w:tc>
              <w:tc>
                <w:tcPr>
                  <w:tcW w:w="1802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V</w:t>
                  </w:r>
                </w:p>
              </w:tc>
              <w:tc>
                <w:tcPr>
                  <w:tcW w:w="1802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S</w:t>
                  </w:r>
                </w:p>
              </w:tc>
              <w:tc>
                <w:tcPr>
                  <w:tcW w:w="1802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D</w:t>
                  </w:r>
                </w:p>
              </w:tc>
            </w:tr>
            <w:tr w:rsidR="001D63CB" w:rsidRPr="000F12C1" w:rsidTr="001A561E">
              <w:trPr>
                <w:trHeight w:val="192"/>
                <w:jc w:val="center"/>
              </w:trPr>
              <w:tc>
                <w:tcPr>
                  <w:tcW w:w="0" w:type="auto"/>
                  <w:vMerge/>
                  <w:shd w:val="clear" w:color="auto" w:fill="C0C0C0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798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49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 (ml)</w:t>
                  </w:r>
                </w:p>
              </w:tc>
              <w:tc>
                <w:tcPr>
                  <w:tcW w:w="735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80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 (ml)</w:t>
                  </w:r>
                </w:p>
              </w:tc>
              <w:tc>
                <w:tcPr>
                  <w:tcW w:w="733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69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(ml)</w:t>
                  </w:r>
                </w:p>
              </w:tc>
              <w:tc>
                <w:tcPr>
                  <w:tcW w:w="733" w:type="dxa"/>
                  <w:gridSpan w:val="2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280" w:type="dxa"/>
                  <w:gridSpan w:val="3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(ml)</w:t>
                  </w:r>
                </w:p>
              </w:tc>
              <w:tc>
                <w:tcPr>
                  <w:tcW w:w="733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69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(ml)</w:t>
                  </w:r>
                </w:p>
              </w:tc>
              <w:tc>
                <w:tcPr>
                  <w:tcW w:w="733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69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(ml)</w:t>
                  </w:r>
                </w:p>
              </w:tc>
              <w:tc>
                <w:tcPr>
                  <w:tcW w:w="733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 agua (L)</w:t>
                  </w:r>
                </w:p>
              </w:tc>
              <w:tc>
                <w:tcPr>
                  <w:tcW w:w="1069" w:type="dxa"/>
                  <w:shd w:val="clear" w:color="auto" w:fill="C0C0C0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>(ml)</w:t>
                  </w:r>
                </w:p>
              </w:tc>
            </w:tr>
            <w:tr w:rsidR="001D63CB" w:rsidRPr="000F12C1" w:rsidTr="001A561E">
              <w:trPr>
                <w:trHeight w:val="255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  <w:r w:rsidRPr="000F12C1">
                    <w:rPr>
                      <w:rFonts w:cs="Arial"/>
                    </w:rPr>
                    <w:t>Frutas y verduras</w:t>
                  </w: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  <w:r w:rsidRPr="000F12C1">
                    <w:rPr>
                      <w:rFonts w:cs="Arial"/>
                    </w:rPr>
                    <w:t>Bolsas de leche</w:t>
                  </w:r>
                  <w:r>
                    <w:rPr>
                      <w:rFonts w:cs="Arial"/>
                    </w:rPr>
                    <w:t>, empaques lácteos</w:t>
                  </w: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1E0B88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  <w:r w:rsidRPr="000F12C1">
                    <w:rPr>
                      <w:rFonts w:cs="Arial"/>
                    </w:rPr>
                    <w:t>Bolsas de pulpa</w:t>
                  </w:r>
                  <w:r>
                    <w:rPr>
                      <w:rFonts w:cs="Arial"/>
                    </w:rPr>
                    <w:t xml:space="preserve"> de frutas</w:t>
                  </w: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1E0B88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Pr="001E0B88" w:rsidRDefault="001D63CB" w:rsidP="00D9455B">
                  <w:pPr>
                    <w:pStyle w:val="Standard"/>
                    <w:rPr>
                      <w:rFonts w:cs="Arial"/>
                      <w:sz w:val="20"/>
                    </w:rPr>
                  </w:pPr>
                  <w:r>
                    <w:rPr>
                      <w:rFonts w:cs="Arial"/>
                      <w:sz w:val="20"/>
                    </w:rPr>
                    <w:t xml:space="preserve">Empaque de </w:t>
                  </w:r>
                  <w:r w:rsidRPr="001E0B88">
                    <w:rPr>
                      <w:rFonts w:cs="Arial"/>
                      <w:sz w:val="20"/>
                    </w:rPr>
                    <w:t>embutidos</w:t>
                  </w: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Default="001D63CB" w:rsidP="00D9455B">
                  <w:pPr>
                    <w:pStyle w:val="Standard"/>
                    <w:rPr>
                      <w:rFonts w:cs="Arial"/>
                    </w:rPr>
                  </w:pPr>
                  <w:r w:rsidRPr="000F12C1">
                    <w:rPr>
                      <w:rFonts w:cs="Arial"/>
                    </w:rPr>
                    <w:t>Enlatados</w:t>
                  </w:r>
                </w:p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  <w:r w:rsidRPr="000F12C1">
                    <w:rPr>
                      <w:rFonts w:cs="Arial"/>
                    </w:rPr>
                    <w:t>Equipos</w:t>
                  </w:r>
                  <w:r>
                    <w:rPr>
                      <w:rFonts w:cs="Arial"/>
                    </w:rPr>
                    <w:t xml:space="preserve"> y utensilios</w:t>
                  </w: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280" w:type="dxa"/>
                  <w:gridSpan w:val="3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Merge w:val="restart"/>
                  <w:vAlign w:val="center"/>
                </w:tcPr>
                <w:p w:rsidR="001D63CB" w:rsidRDefault="001D63CB" w:rsidP="00D9455B">
                  <w:pPr>
                    <w:snapToGrid w:val="0"/>
                  </w:pPr>
                </w:p>
                <w:p w:rsidR="001D63CB" w:rsidRPr="000F12C1" w:rsidRDefault="001D63CB" w:rsidP="00D9455B">
                  <w:pPr>
                    <w:snapToGrid w:val="0"/>
                  </w:pPr>
                  <w:r w:rsidRPr="000F12C1">
                    <w:t xml:space="preserve">5. Áreas, </w:t>
                  </w:r>
                  <w:r>
                    <w:t xml:space="preserve">alimentos, </w:t>
                  </w:r>
                  <w:r w:rsidRPr="000F12C1">
                    <w:t>espacios y elementos</w:t>
                  </w:r>
                </w:p>
              </w:tc>
              <w:tc>
                <w:tcPr>
                  <w:tcW w:w="12883" w:type="dxa"/>
                  <w:gridSpan w:val="17"/>
                  <w:vAlign w:val="bottom"/>
                </w:tcPr>
                <w:p w:rsidR="001D63CB" w:rsidRPr="0044705E" w:rsidRDefault="001D63CB" w:rsidP="00D9455B">
                  <w:pPr>
                    <w:pStyle w:val="Standard"/>
                    <w:snapToGrid w:val="0"/>
                    <w:rPr>
                      <w:rFonts w:cs="Arial"/>
                      <w:lang w:val="es-ES"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:rsidR="001D63CB" w:rsidRPr="000F12C1" w:rsidRDefault="001D63CB" w:rsidP="00D9455B">
                  <w:pPr>
                    <w:snapToGrid w:val="0"/>
                  </w:pPr>
                </w:p>
              </w:tc>
              <w:tc>
                <w:tcPr>
                  <w:tcW w:w="1847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L</w:t>
                  </w:r>
                </w:p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815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 w:rsidRPr="000F12C1">
                    <w:rPr>
                      <w:rFonts w:cs="Arial"/>
                      <w:b/>
                      <w:bCs/>
                    </w:rPr>
                    <w:t>M</w:t>
                  </w:r>
                </w:p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867" w:type="dxa"/>
                  <w:gridSpan w:val="3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1888" w:type="dxa"/>
                  <w:gridSpan w:val="3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J</w:t>
                  </w:r>
                </w:p>
              </w:tc>
              <w:tc>
                <w:tcPr>
                  <w:tcW w:w="1862" w:type="dxa"/>
                  <w:gridSpan w:val="3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V</w:t>
                  </w:r>
                </w:p>
              </w:tc>
              <w:tc>
                <w:tcPr>
                  <w:tcW w:w="1802" w:type="dxa"/>
                  <w:gridSpan w:val="2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  <w:r>
                    <w:rPr>
                      <w:rFonts w:cs="Arial"/>
                      <w:b/>
                      <w:bCs/>
                    </w:rPr>
                    <w:t>S</w:t>
                  </w:r>
                </w:p>
              </w:tc>
              <w:tc>
                <w:tcPr>
                  <w:tcW w:w="1802" w:type="dxa"/>
                  <w:gridSpan w:val="2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</w:rPr>
                  </w:pPr>
                  <w:r>
                    <w:rPr>
                      <w:rFonts w:cs="Arial"/>
                      <w:b/>
                      <w:bCs/>
                    </w:rPr>
                    <w:t>D</w:t>
                  </w: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0" w:type="auto"/>
                  <w:vMerge/>
                  <w:vAlign w:val="bottom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798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49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desinfectante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735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80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desinfectante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733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134" w:type="dxa"/>
                  <w:gridSpan w:val="2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841" w:type="dxa"/>
                  <w:gridSpan w:val="2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47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793" w:type="dxa"/>
                  <w:gridSpan w:val="2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69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733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69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  <w:tc>
                <w:tcPr>
                  <w:tcW w:w="733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 xml:space="preserve">Cantidad de agua </w:t>
                  </w: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(L)</w:t>
                  </w:r>
                </w:p>
              </w:tc>
              <w:tc>
                <w:tcPr>
                  <w:tcW w:w="1069" w:type="dxa"/>
                  <w:shd w:val="clear" w:color="auto" w:fill="CCCCCC"/>
                  <w:vAlign w:val="bottom"/>
                </w:tcPr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Cantidad desinfectante</w:t>
                  </w:r>
                </w:p>
                <w:p w:rsidR="001D63CB" w:rsidRPr="00754F27" w:rsidRDefault="001D63CB" w:rsidP="00D9455B">
                  <w:pPr>
                    <w:pStyle w:val="Standard"/>
                    <w:snapToGrid w:val="0"/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754F27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(ml)</w:t>
                  </w: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center"/>
                </w:tcPr>
                <w:p w:rsidR="001D63CB" w:rsidRPr="001369CB" w:rsidRDefault="001D63CB" w:rsidP="00D9455B">
                  <w:pPr>
                    <w:pStyle w:val="Standard"/>
                    <w:rPr>
                      <w:rFonts w:cs="Arial"/>
                      <w:bCs/>
                    </w:rPr>
                  </w:pPr>
                  <w:r w:rsidRPr="001369CB">
                    <w:rPr>
                      <w:rFonts w:cs="Arial"/>
                      <w:bCs/>
                    </w:rPr>
                    <w:lastRenderedPageBreak/>
                    <w:t>Superficies</w:t>
                  </w:r>
                </w:p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798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49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134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841" w:type="dxa"/>
                  <w:gridSpan w:val="2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47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</w:tr>
            <w:tr w:rsidR="001D63CB" w:rsidRPr="000F12C1" w:rsidTr="001A561E">
              <w:trPr>
                <w:trHeight w:val="335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Default="001D63CB" w:rsidP="00D9455B">
                  <w:pPr>
                    <w:pStyle w:val="Standard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Baños</w:t>
                  </w:r>
                </w:p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134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841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7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</w:tr>
            <w:tr w:rsidR="001D63CB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D63CB" w:rsidRDefault="001D63CB" w:rsidP="00D9455B">
                  <w:pPr>
                    <w:pStyle w:val="Standard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Ambiente</w:t>
                  </w:r>
                </w:p>
                <w:p w:rsidR="001D63CB" w:rsidRPr="000F12C1" w:rsidRDefault="001D63CB" w:rsidP="00D9455B">
                  <w:pPr>
                    <w:pStyle w:val="Standard"/>
                    <w:rPr>
                      <w:rFonts w:cs="Arial"/>
                    </w:rPr>
                  </w:pPr>
                </w:p>
              </w:tc>
              <w:tc>
                <w:tcPr>
                  <w:tcW w:w="798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134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841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7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D63CB" w:rsidRPr="000F12C1" w:rsidRDefault="001D63CB" w:rsidP="00D9455B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center"/>
                </w:tcPr>
                <w:p w:rsidR="001D63CB" w:rsidRPr="000F12C1" w:rsidRDefault="001D63CB" w:rsidP="00D9455B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</w:tr>
            <w:tr w:rsidR="001A561E" w:rsidRPr="000F12C1" w:rsidTr="001A561E">
              <w:trPr>
                <w:trHeight w:val="213"/>
                <w:jc w:val="center"/>
              </w:trPr>
              <w:tc>
                <w:tcPr>
                  <w:tcW w:w="1214" w:type="dxa"/>
                  <w:vAlign w:val="bottom"/>
                </w:tcPr>
                <w:p w:rsidR="001A561E" w:rsidRDefault="001A561E" w:rsidP="005F7B33">
                  <w:pPr>
                    <w:pStyle w:val="Standard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 xml:space="preserve">Área </w:t>
                  </w:r>
                  <w:proofErr w:type="spellStart"/>
                  <w:r>
                    <w:rPr>
                      <w:rFonts w:cs="Arial"/>
                      <w:sz w:val="18"/>
                      <w:szCs w:val="18"/>
                    </w:rPr>
                    <w:t>lavacolas</w:t>
                  </w:r>
                  <w:proofErr w:type="spellEnd"/>
                </w:p>
                <w:p w:rsidR="001A561E" w:rsidRDefault="001A561E" w:rsidP="005F7B33">
                  <w:pPr>
                    <w:pStyle w:val="Standard"/>
                    <w:rPr>
                      <w:rFonts w:cs="Arial"/>
                      <w:sz w:val="18"/>
                      <w:szCs w:val="18"/>
                    </w:rPr>
                  </w:pPr>
                </w:p>
                <w:p w:rsidR="001A561E" w:rsidRPr="000F12C1" w:rsidRDefault="001A561E" w:rsidP="005F7B33">
                  <w:pPr>
                    <w:pStyle w:val="Standard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98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A561E" w:rsidRPr="000F12C1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134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841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7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center"/>
                </w:tcPr>
                <w:p w:rsidR="001A561E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  <w:p w:rsidR="001A561E" w:rsidRPr="000F12C1" w:rsidRDefault="001A561E" w:rsidP="005F7B33">
                  <w:pPr>
                    <w:pStyle w:val="Standard"/>
                    <w:rPr>
                      <w:rFonts w:cs="Arial"/>
                      <w:b/>
                      <w:bCs/>
                    </w:rPr>
                  </w:pPr>
                </w:p>
              </w:tc>
            </w:tr>
            <w:tr w:rsidR="001A561E" w:rsidRPr="000F12C1" w:rsidTr="005F7B33">
              <w:trPr>
                <w:trHeight w:val="649"/>
                <w:jc w:val="center"/>
              </w:trPr>
              <w:tc>
                <w:tcPr>
                  <w:tcW w:w="1214" w:type="dxa"/>
                  <w:vAlign w:val="bottom"/>
                </w:tcPr>
                <w:p w:rsidR="001A561E" w:rsidRPr="00D25CA3" w:rsidRDefault="001A561E" w:rsidP="005F7B33">
                  <w:pPr>
                    <w:rPr>
                      <w:b/>
                      <w:bCs/>
                      <w:lang w:eastAsia="es-ES"/>
                    </w:rPr>
                  </w:pPr>
                  <w:r w:rsidRPr="00D25CA3">
                    <w:rPr>
                      <w:b/>
                      <w:bCs/>
                      <w:lang w:eastAsia="es-ES"/>
                    </w:rPr>
                    <w:t>Juguetes de peluche</w:t>
                  </w:r>
                </w:p>
              </w:tc>
              <w:tc>
                <w:tcPr>
                  <w:tcW w:w="798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A561E" w:rsidRPr="000F12C1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134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841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7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center"/>
                </w:tcPr>
                <w:p w:rsidR="001A561E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  <w:p w:rsidR="001A561E" w:rsidRPr="000F12C1" w:rsidRDefault="001A561E" w:rsidP="005F7B33">
                  <w:pPr>
                    <w:pStyle w:val="Standard"/>
                    <w:rPr>
                      <w:rFonts w:cs="Arial"/>
                      <w:b/>
                      <w:bCs/>
                    </w:rPr>
                  </w:pPr>
                </w:p>
              </w:tc>
            </w:tr>
            <w:tr w:rsidR="001A561E" w:rsidRPr="000F12C1" w:rsidTr="005F7B33">
              <w:trPr>
                <w:trHeight w:val="649"/>
                <w:jc w:val="center"/>
              </w:trPr>
              <w:tc>
                <w:tcPr>
                  <w:tcW w:w="1214" w:type="dxa"/>
                  <w:vAlign w:val="center"/>
                </w:tcPr>
                <w:p w:rsidR="001A561E" w:rsidRPr="00D25CA3" w:rsidRDefault="001A561E" w:rsidP="005F7B33">
                  <w:pPr>
                    <w:rPr>
                      <w:b/>
                      <w:bCs/>
                      <w:lang w:eastAsia="es-ES"/>
                    </w:rPr>
                  </w:pPr>
                  <w:r w:rsidRPr="001D63CB">
                    <w:rPr>
                      <w:b/>
                      <w:bCs/>
                      <w:color w:val="999999"/>
                      <w:sz w:val="18"/>
                      <w:szCs w:val="18"/>
                      <w:lang w:eastAsia="es-ES"/>
                    </w:rPr>
                    <w:t>Incluir otros de ser necesario</w:t>
                  </w:r>
                </w:p>
              </w:tc>
              <w:tc>
                <w:tcPr>
                  <w:tcW w:w="798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5" w:type="dxa"/>
                  <w:vAlign w:val="center"/>
                </w:tcPr>
                <w:p w:rsidR="001A561E" w:rsidRPr="000F12C1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134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841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47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93" w:type="dxa"/>
                  <w:gridSpan w:val="2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733" w:type="dxa"/>
                  <w:vAlign w:val="bottom"/>
                </w:tcPr>
                <w:p w:rsidR="001A561E" w:rsidRPr="000F12C1" w:rsidRDefault="001A561E" w:rsidP="005F7B33">
                  <w:pPr>
                    <w:pStyle w:val="Standard"/>
                    <w:snapToGrid w:val="0"/>
                    <w:rPr>
                      <w:rFonts w:cs="Arial"/>
                    </w:rPr>
                  </w:pPr>
                </w:p>
              </w:tc>
              <w:tc>
                <w:tcPr>
                  <w:tcW w:w="1069" w:type="dxa"/>
                  <w:vAlign w:val="center"/>
                </w:tcPr>
                <w:p w:rsidR="001A561E" w:rsidRDefault="001A561E" w:rsidP="005F7B33">
                  <w:pPr>
                    <w:pStyle w:val="Standard"/>
                    <w:jc w:val="center"/>
                    <w:rPr>
                      <w:rFonts w:cs="Arial"/>
                      <w:b/>
                      <w:bCs/>
                    </w:rPr>
                  </w:pPr>
                </w:p>
              </w:tc>
            </w:tr>
          </w:tbl>
          <w:p w:rsidR="001D63CB" w:rsidRPr="00C50CC3" w:rsidRDefault="001D63CB" w:rsidP="00D9455B">
            <w:pPr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1D63CB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Default="001D63CB" w:rsidP="00D9455B">
            <w:pPr>
              <w:jc w:val="both"/>
              <w:rPr>
                <w:b/>
                <w:i/>
                <w:sz w:val="18"/>
                <w:szCs w:val="18"/>
              </w:rPr>
            </w:pP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rPr>
                <w:b/>
                <w:sz w:val="18"/>
                <w:szCs w:val="18"/>
                <w:lang w:eastAsia="es-ES"/>
              </w:rPr>
            </w:pPr>
            <w:r w:rsidRPr="00023B88">
              <w:rPr>
                <w:b/>
                <w:sz w:val="18"/>
                <w:szCs w:val="18"/>
                <w:lang w:eastAsia="es-ES"/>
              </w:rPr>
              <w:t>6.  OBSERVACIONES</w:t>
            </w: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jc w:val="both"/>
              <w:rPr>
                <w:sz w:val="18"/>
                <w:szCs w:val="18"/>
                <w:lang w:eastAsia="es-ES"/>
              </w:rPr>
            </w:pPr>
            <w:r w:rsidRPr="00023B88">
              <w:rPr>
                <w:sz w:val="18"/>
                <w:szCs w:val="18"/>
                <w:lang w:eastAsia="es-ES"/>
              </w:rPr>
              <w:t> </w:t>
            </w: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jc w:val="both"/>
              <w:rPr>
                <w:sz w:val="18"/>
                <w:szCs w:val="18"/>
                <w:lang w:eastAsia="es-ES"/>
              </w:rPr>
            </w:pPr>
            <w:r w:rsidRPr="00023B88">
              <w:rPr>
                <w:sz w:val="18"/>
                <w:szCs w:val="18"/>
                <w:lang w:eastAsia="es-ES"/>
              </w:rPr>
              <w:t> </w:t>
            </w: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jc w:val="both"/>
              <w:rPr>
                <w:sz w:val="18"/>
                <w:szCs w:val="18"/>
                <w:u w:val="single"/>
                <w:lang w:eastAsia="es-ES"/>
              </w:rPr>
            </w:pP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jc w:val="both"/>
              <w:rPr>
                <w:sz w:val="18"/>
                <w:szCs w:val="18"/>
                <w:lang w:eastAsia="es-ES"/>
              </w:rPr>
            </w:pPr>
            <w:r w:rsidRPr="00023B88">
              <w:rPr>
                <w:sz w:val="18"/>
                <w:szCs w:val="18"/>
                <w:lang w:eastAsia="es-ES"/>
              </w:rPr>
              <w:t> </w:t>
            </w:r>
          </w:p>
        </w:tc>
      </w:tr>
      <w:tr w:rsidR="001D63CB" w:rsidRPr="00023B88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Pr="00023B88" w:rsidRDefault="001D63CB" w:rsidP="00D9455B">
            <w:pPr>
              <w:jc w:val="both"/>
              <w:rPr>
                <w:sz w:val="18"/>
                <w:szCs w:val="18"/>
                <w:lang w:eastAsia="es-ES"/>
              </w:rPr>
            </w:pPr>
            <w:r w:rsidRPr="00023B88">
              <w:rPr>
                <w:sz w:val="18"/>
                <w:szCs w:val="18"/>
                <w:lang w:eastAsia="es-ES"/>
              </w:rPr>
              <w:t> </w:t>
            </w:r>
          </w:p>
        </w:tc>
      </w:tr>
      <w:tr w:rsidR="001D63CB" w:rsidRPr="0069315E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Default="001D63CB" w:rsidP="00D9455B">
            <w:pPr>
              <w:jc w:val="both"/>
              <w:rPr>
                <w:b/>
                <w:i/>
                <w:sz w:val="18"/>
                <w:szCs w:val="18"/>
              </w:rPr>
            </w:pPr>
          </w:p>
          <w:p w:rsidR="001D63CB" w:rsidRPr="00C50CC3" w:rsidRDefault="001D63CB" w:rsidP="00D9455B">
            <w:pPr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1D63CB" w:rsidRPr="0069315E" w:rsidTr="00266D63">
        <w:tblPrEx>
          <w:tblCellMar>
            <w:left w:w="10" w:type="dxa"/>
            <w:right w:w="10" w:type="dxa"/>
          </w:tblCellMar>
        </w:tblPrEx>
        <w:trPr>
          <w:gridBefore w:val="1"/>
          <w:wBefore w:w="15" w:type="dxa"/>
          <w:trHeight w:val="70"/>
          <w:jc w:val="center"/>
        </w:trPr>
        <w:tc>
          <w:tcPr>
            <w:tcW w:w="1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63CB" w:rsidRDefault="001D63CB" w:rsidP="00D9455B">
            <w:pPr>
              <w:jc w:val="both"/>
              <w:rPr>
                <w:sz w:val="18"/>
                <w:szCs w:val="18"/>
                <w:u w:val="single"/>
              </w:rPr>
            </w:pPr>
            <w:r w:rsidRPr="001C5B88">
              <w:rPr>
                <w:sz w:val="18"/>
                <w:szCs w:val="18"/>
                <w:u w:val="single"/>
              </w:rPr>
              <w:t xml:space="preserve">ENCARGADO DEL SEGUIMIENTO EN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1C5B88">
                <w:rPr>
                  <w:sz w:val="18"/>
                  <w:szCs w:val="18"/>
                  <w:u w:val="single"/>
                </w:rPr>
                <w:t>LA UNIDAD OPERATIVA</w:t>
              </w:r>
            </w:smartTag>
            <w:r>
              <w:rPr>
                <w:sz w:val="18"/>
                <w:szCs w:val="18"/>
                <w:u w:val="single"/>
              </w:rPr>
              <w:t xml:space="preserve">:  </w:t>
            </w:r>
          </w:p>
          <w:p w:rsidR="001D63CB" w:rsidRDefault="001D63CB" w:rsidP="00D9455B">
            <w:pPr>
              <w:jc w:val="both"/>
              <w:rPr>
                <w:sz w:val="18"/>
                <w:szCs w:val="18"/>
                <w:u w:val="single"/>
              </w:rPr>
            </w:pPr>
          </w:p>
          <w:p w:rsidR="001D63CB" w:rsidRPr="001C5B88" w:rsidRDefault="001D63CB" w:rsidP="00D9455B">
            <w:pPr>
              <w:jc w:val="both"/>
              <w:rPr>
                <w:sz w:val="18"/>
                <w:szCs w:val="18"/>
              </w:rPr>
            </w:pPr>
            <w:r w:rsidRPr="001C5B88">
              <w:rPr>
                <w:sz w:val="18"/>
                <w:szCs w:val="18"/>
              </w:rPr>
              <w:t>_____________________</w:t>
            </w:r>
            <w:r>
              <w:rPr>
                <w:sz w:val="18"/>
                <w:szCs w:val="18"/>
              </w:rPr>
              <w:t xml:space="preserve">___________________________             </w:t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</w:r>
            <w:r>
              <w:rPr>
                <w:sz w:val="18"/>
                <w:szCs w:val="18"/>
              </w:rPr>
              <w:softHyphen/>
              <w:t>_____________________________________                   _________________________________</w:t>
            </w:r>
          </w:p>
          <w:p w:rsidR="001D63CB" w:rsidRPr="005E3394" w:rsidRDefault="001A561E" w:rsidP="00D945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</w:t>
            </w:r>
            <w:r w:rsidR="001D63CB" w:rsidRPr="001C5B88">
              <w:rPr>
                <w:sz w:val="18"/>
                <w:szCs w:val="18"/>
              </w:rPr>
              <w:t>NOMBRE</w:t>
            </w:r>
            <w:r w:rsidR="001D63CB">
              <w:rPr>
                <w:sz w:val="18"/>
                <w:szCs w:val="18"/>
              </w:rPr>
              <w:t xml:space="preserve">  Y  C.C.                                                  </w:t>
            </w:r>
            <w:r>
              <w:rPr>
                <w:sz w:val="18"/>
                <w:szCs w:val="18"/>
              </w:rPr>
              <w:t xml:space="preserve">                              </w:t>
            </w:r>
            <w:r w:rsidR="001D63CB">
              <w:rPr>
                <w:sz w:val="18"/>
                <w:szCs w:val="18"/>
              </w:rPr>
              <w:t xml:space="preserve">FIRMA                                                                            </w:t>
            </w:r>
            <w:r>
              <w:rPr>
                <w:sz w:val="18"/>
                <w:szCs w:val="18"/>
              </w:rPr>
              <w:t xml:space="preserve">  </w:t>
            </w:r>
            <w:r w:rsidR="001D63CB">
              <w:rPr>
                <w:sz w:val="18"/>
                <w:szCs w:val="18"/>
              </w:rPr>
              <w:t xml:space="preserve"> CARGO</w:t>
            </w:r>
          </w:p>
        </w:tc>
      </w:tr>
    </w:tbl>
    <w:p w:rsidR="00E25925" w:rsidRDefault="00E25925" w:rsidP="0033101C">
      <w:pPr>
        <w:jc w:val="both"/>
        <w:rPr>
          <w:rFonts w:cs="Arial"/>
          <w:b/>
          <w:i/>
          <w:color w:val="0000FF"/>
          <w:sz w:val="22"/>
          <w:szCs w:val="22"/>
        </w:rPr>
        <w:sectPr w:rsidR="00E25925" w:rsidSect="00266D63">
          <w:headerReference w:type="default" r:id="rId8"/>
          <w:pgSz w:w="15840" w:h="12240" w:orient="landscape" w:code="1"/>
          <w:pgMar w:top="1701" w:right="1134" w:bottom="1134" w:left="1701" w:header="1134" w:footer="1134" w:gutter="0"/>
          <w:cols w:space="708"/>
          <w:docGrid w:linePitch="360"/>
        </w:sectPr>
      </w:pPr>
    </w:p>
    <w:p w:rsidR="00E25925" w:rsidRDefault="00E25925" w:rsidP="0033101C">
      <w:pPr>
        <w:jc w:val="both"/>
        <w:rPr>
          <w:rFonts w:cs="Arial"/>
          <w:b/>
          <w:i/>
          <w:color w:val="0000FF"/>
          <w:sz w:val="22"/>
          <w:szCs w:val="22"/>
        </w:rPr>
      </w:pPr>
    </w:p>
    <w:tbl>
      <w:tblPr>
        <w:tblpPr w:leftFromText="141" w:rightFromText="141" w:vertAnchor="text" w:horzAnchor="margin" w:tblpXSpec="center" w:tblpY="1063"/>
        <w:tblOverlap w:val="never"/>
        <w:tblW w:w="98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3"/>
      </w:tblGrid>
      <w:tr w:rsidR="00E062E8" w:rsidRPr="00544DB2" w:rsidTr="00E062E8">
        <w:trPr>
          <w:trHeight w:val="630"/>
        </w:trPr>
        <w:tc>
          <w:tcPr>
            <w:tcW w:w="9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b/>
                <w:bCs/>
                <w:color w:val="000000"/>
              </w:rPr>
              <w:t>Para diligenciar correctamente el Formato Seguimiento a Soluciones Desinfectantes, tenga en cuenta las siguientes instrucciones:</w:t>
            </w:r>
          </w:p>
        </w:tc>
      </w:tr>
      <w:tr w:rsidR="00E062E8" w:rsidRPr="00544DB2" w:rsidTr="00E062E8">
        <w:trPr>
          <w:trHeight w:val="337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El Objetivo del formato es verificar el seguimiento que se realiza a la preparación de las soluciones desinfectantes que se requieren en la unidad operativa con el fin de garantizar procesos de saneamiento adecuados que aseguren una adecuada ejecución del Programa de Limpieza y desinfección. Este formato está programado</w:t>
            </w:r>
            <w:r>
              <w:rPr>
                <w:rFonts w:cs="Arial"/>
                <w:color w:val="000000"/>
              </w:rPr>
              <w:t xml:space="preserve"> </w:t>
            </w:r>
            <w:r w:rsidRPr="00973977">
              <w:rPr>
                <w:rFonts w:cs="Arial"/>
                <w:color w:val="000000"/>
              </w:rPr>
              <w:t xml:space="preserve">de manera semanal, debe diligenciarse diariamente y </w:t>
            </w:r>
            <w:r w:rsidRPr="00973977">
              <w:rPr>
                <w:rFonts w:cs="Arial"/>
                <w:color w:val="000000"/>
                <w:u w:val="single"/>
              </w:rPr>
              <w:t>nunca</w:t>
            </w:r>
            <w:r w:rsidRPr="00973977">
              <w:rPr>
                <w:rFonts w:cs="Arial"/>
                <w:color w:val="000000"/>
              </w:rPr>
              <w:t xml:space="preserve"> de forma anticipada, por el personal asignado.</w:t>
            </w:r>
          </w:p>
        </w:tc>
      </w:tr>
      <w:tr w:rsidR="00E062E8" w:rsidRPr="00544DB2" w:rsidTr="00E062E8">
        <w:trPr>
          <w:trHeight w:val="337"/>
        </w:trPr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 xml:space="preserve">En la parte superior del formato, en la casilla No. 1 se debe diligenciar el nombre de </w:t>
            </w:r>
            <w:smartTag w:uri="urn:schemas-microsoft-com:office:smarttags" w:element="PersonName">
              <w:smartTagPr>
                <w:attr w:name="ProductID" w:val="la Unidad Operativa"/>
              </w:smartTagPr>
              <w:r w:rsidRPr="00973977">
                <w:rPr>
                  <w:rFonts w:cs="Arial"/>
                  <w:color w:val="000000"/>
                </w:rPr>
                <w:t>la Unidad Operativa</w:t>
              </w:r>
            </w:smartTag>
            <w:r w:rsidRPr="00973977">
              <w:rPr>
                <w:rFonts w:cs="Arial"/>
                <w:color w:val="000000"/>
              </w:rPr>
              <w:t>, con el mes de aplicación (En letras) y el año vigente (Los cuatro dígitos).</w:t>
            </w:r>
          </w:p>
        </w:tc>
      </w:tr>
      <w:tr w:rsidR="00E062E8" w:rsidRPr="00544DB2" w:rsidTr="00E062E8">
        <w:trPr>
          <w:trHeight w:val="318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En la casilla No. 2 se debe diligenciar el nombre completo y cargo de la persona que realiza el seguimiento a las soluciones desinfectantes.</w:t>
            </w:r>
          </w:p>
        </w:tc>
      </w:tr>
      <w:tr w:rsidR="00E062E8" w:rsidRPr="00544DB2" w:rsidTr="00E062E8">
        <w:trPr>
          <w:trHeight w:val="318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 xml:space="preserve">En la casilla No. 3 se debe diligenciar el nombre del desinfectante, marca, lote, fecha de vencimiento y concentración, estos datos se encuentran en el rotulo del producto.  </w:t>
            </w:r>
          </w:p>
        </w:tc>
      </w:tr>
      <w:tr w:rsidR="00E062E8" w:rsidRPr="00544DB2" w:rsidTr="00E062E8">
        <w:trPr>
          <w:trHeight w:val="318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En la casilla No. 4 se debe diligenciar el número de la semana con respecto al mes a que corresponde la verificación.</w:t>
            </w:r>
          </w:p>
        </w:tc>
      </w:tr>
      <w:tr w:rsidR="00E062E8" w:rsidRPr="00544DB2" w:rsidTr="00E062E8">
        <w:trPr>
          <w:trHeight w:val="298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En la casilla No. 4 se</w:t>
            </w:r>
            <w:r>
              <w:rPr>
                <w:rFonts w:cs="Arial"/>
                <w:color w:val="000000"/>
              </w:rPr>
              <w:t xml:space="preserve"> </w:t>
            </w:r>
            <w:r w:rsidRPr="00973977">
              <w:rPr>
                <w:rFonts w:cs="Arial"/>
                <w:color w:val="000000"/>
              </w:rPr>
              <w:t>indica UNA semana de Lunes a Domingo, con las que podemos identificar día a día de la semana y así poder verificar: L: Lunes, M: Martes, M, Miércoles, J: Jueves, V: Viernes, S: Sábado y D: Domingo.  Se debe contar con cuatro hojas de verificación para tener la totalidad de los días del mes.</w:t>
            </w:r>
          </w:p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Cada día  de acuerdo a los elementos y áreas a higienizar debe diligenciarse la cantidad de agua utilizada en Litros (L) y la cantidad de desinfectante utilizado en mililitros (ml o g) para las preparaciones de las diferentes soluciones desinfectantes.</w:t>
            </w:r>
          </w:p>
        </w:tc>
      </w:tr>
      <w:tr w:rsidR="00E062E8" w:rsidRPr="00544DB2" w:rsidTr="00E062E8">
        <w:trPr>
          <w:trHeight w:val="70"/>
        </w:trPr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 w:rsidRPr="00973977">
              <w:rPr>
                <w:rFonts w:cs="Arial"/>
                <w:color w:val="000000"/>
              </w:rPr>
              <w:t>En la casilla número 5 se indican las áreas, espacios o elementos</w:t>
            </w:r>
            <w:r>
              <w:rPr>
                <w:rFonts w:cs="Arial"/>
                <w:color w:val="000000"/>
              </w:rPr>
              <w:t xml:space="preserve"> </w:t>
            </w:r>
            <w:r w:rsidRPr="00973977">
              <w:rPr>
                <w:rFonts w:cs="Arial"/>
                <w:color w:val="000000"/>
              </w:rPr>
              <w:t xml:space="preserve">a </w:t>
            </w:r>
            <w:r w:rsidRPr="00973977">
              <w:rPr>
                <w:rFonts w:cs="Arial"/>
                <w:bCs/>
                <w:color w:val="000000"/>
              </w:rPr>
              <w:t xml:space="preserve">desinfectar, </w:t>
            </w:r>
            <w:r w:rsidRPr="00973977">
              <w:rPr>
                <w:rFonts w:cs="Arial"/>
                <w:bCs/>
                <w:i/>
                <w:color w:val="000000"/>
              </w:rPr>
              <w:t>según la unidad operativa.</w:t>
            </w:r>
          </w:p>
        </w:tc>
      </w:tr>
      <w:tr w:rsidR="00E062E8" w:rsidRPr="00544DB2" w:rsidTr="00E062E8">
        <w:trPr>
          <w:trHeight w:val="70"/>
        </w:trPr>
        <w:tc>
          <w:tcPr>
            <w:tcW w:w="9823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E062E8" w:rsidRPr="00973977" w:rsidRDefault="00E062E8" w:rsidP="00E062E8">
            <w:pPr>
              <w:pStyle w:val="Standard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 la casilla número 6</w:t>
            </w:r>
            <w:r w:rsidRPr="00973977">
              <w:rPr>
                <w:rFonts w:cs="Arial"/>
                <w:color w:val="000000"/>
              </w:rPr>
              <w:t xml:space="preserve"> se indica OBSERVACIÓN, se debe describir si existió  algún tipo de falencia en la preparación de la solución desinfectante con el fin de corregir la acción y/o evitar posteriores falencias en este proceso.</w:t>
            </w:r>
            <w:r>
              <w:rPr>
                <w:rFonts w:cs="Arial"/>
                <w:color w:val="000000"/>
              </w:rPr>
              <w:t xml:space="preserve">  Se debe describir el día  o días en que se generó la observación.</w:t>
            </w:r>
          </w:p>
        </w:tc>
      </w:tr>
    </w:tbl>
    <w:p w:rsidR="008D0993" w:rsidRDefault="008D0993" w:rsidP="00E25925">
      <w:pPr>
        <w:tabs>
          <w:tab w:val="left" w:pos="3840"/>
        </w:tabs>
        <w:jc w:val="both"/>
        <w:rPr>
          <w:rFonts w:cs="Arial"/>
          <w:b/>
          <w:i/>
          <w:color w:val="0000FF"/>
          <w:sz w:val="22"/>
          <w:szCs w:val="22"/>
        </w:rPr>
      </w:pPr>
    </w:p>
    <w:p w:rsidR="00E25925" w:rsidRPr="00E25925" w:rsidRDefault="00E25925" w:rsidP="00E25925">
      <w:pPr>
        <w:tabs>
          <w:tab w:val="left" w:pos="3840"/>
        </w:tabs>
        <w:jc w:val="both"/>
        <w:rPr>
          <w:rFonts w:cs="Arial"/>
          <w:b/>
          <w:i/>
          <w:color w:val="0000FF"/>
          <w:sz w:val="22"/>
          <w:szCs w:val="22"/>
        </w:rPr>
      </w:pPr>
    </w:p>
    <w:p w:rsidR="008D0993" w:rsidRDefault="008D0993" w:rsidP="00E062E8">
      <w:pPr>
        <w:tabs>
          <w:tab w:val="left" w:pos="3840"/>
        </w:tabs>
        <w:rPr>
          <w:rFonts w:cs="Arial"/>
          <w:sz w:val="22"/>
          <w:szCs w:val="22"/>
        </w:rPr>
      </w:pPr>
    </w:p>
    <w:p w:rsidR="008D0993" w:rsidRDefault="008D0993" w:rsidP="00E062E8">
      <w:pPr>
        <w:tabs>
          <w:tab w:val="left" w:pos="3840"/>
        </w:tabs>
        <w:rPr>
          <w:rFonts w:cs="Arial"/>
          <w:sz w:val="22"/>
          <w:szCs w:val="22"/>
        </w:rPr>
      </w:pPr>
    </w:p>
    <w:p w:rsidR="00E25925" w:rsidRDefault="00E25925" w:rsidP="00E062E8">
      <w:pPr>
        <w:tabs>
          <w:tab w:val="left" w:pos="3840"/>
        </w:tabs>
        <w:rPr>
          <w:rFonts w:cs="Arial"/>
          <w:sz w:val="22"/>
          <w:szCs w:val="22"/>
        </w:rPr>
      </w:pPr>
    </w:p>
    <w:p w:rsidR="00E25925" w:rsidRDefault="00E25925" w:rsidP="00E062E8">
      <w:pPr>
        <w:tabs>
          <w:tab w:val="left" w:pos="3840"/>
        </w:tabs>
        <w:rPr>
          <w:rFonts w:cs="Arial"/>
          <w:sz w:val="22"/>
          <w:szCs w:val="22"/>
        </w:rPr>
      </w:pPr>
    </w:p>
    <w:p w:rsidR="00E25925" w:rsidRPr="00E062E8" w:rsidRDefault="00E25925" w:rsidP="00E062E8">
      <w:pPr>
        <w:tabs>
          <w:tab w:val="left" w:pos="3840"/>
        </w:tabs>
        <w:rPr>
          <w:rFonts w:cs="Arial"/>
          <w:sz w:val="22"/>
          <w:szCs w:val="22"/>
        </w:rPr>
      </w:pPr>
    </w:p>
    <w:p w:rsidR="00E062E8" w:rsidRDefault="00E062E8" w:rsidP="00E062E8">
      <w:pPr>
        <w:tabs>
          <w:tab w:val="left" w:pos="3840"/>
        </w:tabs>
        <w:rPr>
          <w:rFonts w:cs="Arial"/>
          <w:sz w:val="22"/>
          <w:szCs w:val="22"/>
        </w:rPr>
      </w:pPr>
    </w:p>
    <w:sectPr w:rsidR="00E062E8" w:rsidSect="00E062E8">
      <w:pgSz w:w="12240" w:h="15840" w:code="1"/>
      <w:pgMar w:top="1276" w:right="1418" w:bottom="1418" w:left="1418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E76" w:rsidRPr="00E6344B" w:rsidRDefault="00A74E76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endnote>
  <w:endnote w:type="continuationSeparator" w:id="0">
    <w:p w:rsidR="00A74E76" w:rsidRPr="00E6344B" w:rsidRDefault="00A74E76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E76" w:rsidRPr="00E6344B" w:rsidRDefault="00A74E76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separator/>
      </w:r>
    </w:p>
  </w:footnote>
  <w:footnote w:type="continuationSeparator" w:id="0">
    <w:p w:rsidR="00A74E76" w:rsidRPr="00E6344B" w:rsidRDefault="00A74E76" w:rsidP="005E70CF">
      <w:pPr>
        <w:pStyle w:val="Textodeglobo"/>
        <w:rPr>
          <w:rFonts w:ascii="Arial" w:hAnsi="Arial"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Spec="center" w:tblpY="-515"/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376"/>
      <w:gridCol w:w="5245"/>
      <w:gridCol w:w="2410"/>
    </w:tblGrid>
    <w:tr w:rsidR="001007C8" w:rsidRPr="00EA3A41" w:rsidTr="00266D63">
      <w:trPr>
        <w:cantSplit/>
        <w:trHeight w:val="404"/>
      </w:trPr>
      <w:tc>
        <w:tcPr>
          <w:tcW w:w="2376" w:type="dxa"/>
          <w:vMerge w:val="restart"/>
          <w:tcBorders>
            <w:right w:val="single" w:sz="4" w:space="0" w:color="auto"/>
          </w:tcBorders>
          <w:vAlign w:val="center"/>
        </w:tcPr>
        <w:p w:rsidR="001007C8" w:rsidRPr="00EA3A41" w:rsidRDefault="00DA4B12" w:rsidP="00266D63">
          <w:pPr>
            <w:pStyle w:val="Encabezado"/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170180</wp:posOffset>
                </wp:positionV>
                <wp:extent cx="1416685" cy="806450"/>
                <wp:effectExtent l="0" t="0" r="0" b="0"/>
                <wp:wrapNone/>
                <wp:docPr id="18" name="Imagen 18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685" cy="80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45" w:type="dxa"/>
          <w:vMerge w:val="restart"/>
          <w:tcBorders>
            <w:left w:val="single" w:sz="4" w:space="0" w:color="auto"/>
          </w:tcBorders>
          <w:vAlign w:val="center"/>
        </w:tcPr>
        <w:p w:rsidR="001007C8" w:rsidRPr="008673C4" w:rsidRDefault="001007C8" w:rsidP="001007C8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  <w:r w:rsidRPr="008673C4">
            <w:rPr>
              <w:sz w:val="18"/>
              <w:szCs w:val="18"/>
            </w:rPr>
            <w:fldChar w:fldCharType="begin"/>
          </w:r>
          <w:r w:rsidRPr="008673C4">
            <w:rPr>
              <w:sz w:val="18"/>
              <w:szCs w:val="18"/>
            </w:rPr>
            <w:instrText xml:space="preserve"> MACROBUTTON  ActDesactEscrituraManual </w:instrText>
          </w:r>
          <w:r w:rsidRPr="008673C4">
            <w:rPr>
              <w:sz w:val="18"/>
              <w:szCs w:val="18"/>
            </w:rPr>
            <w:fldChar w:fldCharType="end"/>
          </w:r>
          <w:r w:rsidRPr="008673C4">
            <w:rPr>
              <w:sz w:val="18"/>
              <w:szCs w:val="18"/>
            </w:rPr>
            <w:fldChar w:fldCharType="begin"/>
          </w:r>
          <w:r w:rsidRPr="008673C4">
            <w:rPr>
              <w:sz w:val="18"/>
              <w:szCs w:val="18"/>
            </w:rPr>
            <w:instrText xml:space="preserve"> MACROBUTTON  InsertarCampo </w:instrText>
          </w:r>
          <w:r w:rsidRPr="008673C4">
            <w:rPr>
              <w:sz w:val="18"/>
              <w:szCs w:val="18"/>
            </w:rPr>
            <w:fldChar w:fldCharType="end"/>
          </w:r>
          <w:r w:rsidRPr="008673C4">
            <w:rPr>
              <w:b/>
              <w:sz w:val="18"/>
              <w:szCs w:val="18"/>
            </w:rPr>
            <w:t>PROCESO</w:t>
          </w:r>
          <w:r>
            <w:rPr>
              <w:b/>
              <w:sz w:val="18"/>
              <w:szCs w:val="18"/>
            </w:rPr>
            <w:t xml:space="preserve"> </w:t>
          </w:r>
          <w:r w:rsidRPr="008673C4">
            <w:rPr>
              <w:b/>
              <w:sz w:val="18"/>
              <w:szCs w:val="18"/>
            </w:rPr>
            <w:t xml:space="preserve">PRESTACIÓN DE </w:t>
          </w:r>
          <w:r w:rsidR="00104984">
            <w:rPr>
              <w:b/>
              <w:sz w:val="18"/>
              <w:szCs w:val="18"/>
            </w:rPr>
            <w:t xml:space="preserve">LOS </w:t>
          </w:r>
          <w:r w:rsidRPr="008673C4">
            <w:rPr>
              <w:b/>
              <w:sz w:val="18"/>
              <w:szCs w:val="18"/>
            </w:rPr>
            <w:t>SERVICIOS SOCIALES</w:t>
          </w:r>
        </w:p>
        <w:p w:rsidR="001007C8" w:rsidRDefault="001007C8" w:rsidP="001007C8">
          <w:pPr>
            <w:pStyle w:val="Encabezado"/>
            <w:jc w:val="center"/>
            <w:rPr>
              <w:b/>
              <w:bCs/>
              <w:sz w:val="18"/>
              <w:szCs w:val="18"/>
              <w:lang w:val="es-ES_tradnl"/>
            </w:rPr>
          </w:pPr>
        </w:p>
        <w:p w:rsidR="001007C8" w:rsidRPr="008673C4" w:rsidRDefault="001007C8" w:rsidP="001007C8">
          <w:pPr>
            <w:jc w:val="center"/>
            <w:rPr>
              <w:b/>
              <w:sz w:val="18"/>
              <w:szCs w:val="18"/>
              <w:lang w:val="es-ES_tradnl"/>
            </w:rPr>
          </w:pPr>
        </w:p>
        <w:p w:rsidR="001007C8" w:rsidRPr="008673C4" w:rsidRDefault="001007C8" w:rsidP="00104984">
          <w:pPr>
            <w:jc w:val="center"/>
            <w:rPr>
              <w:b/>
              <w:sz w:val="18"/>
              <w:szCs w:val="18"/>
            </w:rPr>
          </w:pPr>
          <w:r w:rsidRPr="008673C4">
            <w:rPr>
              <w:b/>
              <w:sz w:val="18"/>
              <w:szCs w:val="18"/>
            </w:rPr>
            <w:t xml:space="preserve">FORMATO </w:t>
          </w:r>
          <w:r>
            <w:rPr>
              <w:b/>
              <w:sz w:val="18"/>
              <w:szCs w:val="18"/>
            </w:rPr>
            <w:t>SEGUIMIENTO A SOLUCIONES DESINFECTANTES</w:t>
          </w:r>
        </w:p>
      </w:tc>
      <w:tc>
        <w:tcPr>
          <w:tcW w:w="2410" w:type="dxa"/>
          <w:tcBorders>
            <w:left w:val="single" w:sz="4" w:space="0" w:color="auto"/>
          </w:tcBorders>
          <w:vAlign w:val="center"/>
        </w:tcPr>
        <w:p w:rsidR="001007C8" w:rsidRPr="00222B73" w:rsidRDefault="001007C8" w:rsidP="00266D63">
          <w:pPr>
            <w:pStyle w:val="Encabezado"/>
            <w:rPr>
              <w:rFonts w:cs="Arial"/>
              <w:sz w:val="18"/>
              <w:szCs w:val="16"/>
            </w:rPr>
          </w:pPr>
          <w:r w:rsidRPr="00222B73">
            <w:rPr>
              <w:rFonts w:cs="Arial"/>
              <w:b/>
              <w:sz w:val="18"/>
              <w:szCs w:val="16"/>
            </w:rPr>
            <w:t>Código:</w:t>
          </w:r>
          <w:r w:rsidRPr="00222B73">
            <w:rPr>
              <w:rFonts w:cs="Arial"/>
              <w:sz w:val="18"/>
              <w:szCs w:val="16"/>
              <w:lang w:val="es-ES" w:eastAsia="es-ES"/>
            </w:rPr>
            <w:t xml:space="preserve"> </w:t>
          </w:r>
          <w:r w:rsidR="00222B73" w:rsidRPr="00222B73">
            <w:rPr>
              <w:rFonts w:cs="Arial"/>
              <w:sz w:val="18"/>
              <w:szCs w:val="16"/>
              <w:lang w:val="es-ES" w:eastAsia="es-ES"/>
            </w:rPr>
            <w:t>FOR-PSS-065</w:t>
          </w:r>
        </w:p>
      </w:tc>
    </w:tr>
    <w:tr w:rsidR="001007C8" w:rsidRPr="00EA3A41" w:rsidTr="00266D63">
      <w:trPr>
        <w:cantSplit/>
        <w:trHeight w:val="419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007C8" w:rsidRPr="00EA3A41" w:rsidRDefault="001007C8" w:rsidP="001007C8">
          <w:pPr>
            <w:pStyle w:val="Encabezado"/>
            <w:jc w:val="center"/>
          </w:pPr>
        </w:p>
      </w:tc>
      <w:tc>
        <w:tcPr>
          <w:tcW w:w="5245" w:type="dxa"/>
          <w:vMerge/>
          <w:tcBorders>
            <w:left w:val="single" w:sz="4" w:space="0" w:color="auto"/>
          </w:tcBorders>
        </w:tcPr>
        <w:p w:rsidR="001007C8" w:rsidRPr="008673C4" w:rsidRDefault="001007C8" w:rsidP="001007C8">
          <w:pPr>
            <w:pStyle w:val="Encabezado"/>
            <w:jc w:val="center"/>
            <w:rPr>
              <w:sz w:val="18"/>
              <w:szCs w:val="18"/>
            </w:rPr>
          </w:pPr>
        </w:p>
      </w:tc>
      <w:tc>
        <w:tcPr>
          <w:tcW w:w="2410" w:type="dxa"/>
          <w:tcBorders>
            <w:left w:val="single" w:sz="4" w:space="0" w:color="auto"/>
          </w:tcBorders>
          <w:vAlign w:val="center"/>
        </w:tcPr>
        <w:p w:rsidR="001007C8" w:rsidRPr="00222B73" w:rsidRDefault="001007C8" w:rsidP="00266D63">
          <w:pPr>
            <w:pStyle w:val="Encabezado"/>
            <w:rPr>
              <w:rFonts w:cs="Arial"/>
              <w:sz w:val="18"/>
              <w:szCs w:val="16"/>
            </w:rPr>
          </w:pPr>
          <w:r w:rsidRPr="00222B73">
            <w:rPr>
              <w:rFonts w:cs="Arial"/>
              <w:b/>
              <w:sz w:val="18"/>
              <w:szCs w:val="16"/>
            </w:rPr>
            <w:t>Versión:</w:t>
          </w:r>
          <w:r w:rsidRPr="00222B73">
            <w:rPr>
              <w:rFonts w:cs="Arial"/>
              <w:sz w:val="18"/>
              <w:szCs w:val="16"/>
            </w:rPr>
            <w:t xml:space="preserve"> </w:t>
          </w:r>
          <w:r w:rsidR="00222B73" w:rsidRPr="00222B73">
            <w:rPr>
              <w:rFonts w:cs="Arial"/>
              <w:sz w:val="18"/>
              <w:szCs w:val="16"/>
            </w:rPr>
            <w:t>0</w:t>
          </w:r>
        </w:p>
      </w:tc>
    </w:tr>
    <w:tr w:rsidR="001007C8" w:rsidRPr="00EA3A41" w:rsidTr="00266D63">
      <w:trPr>
        <w:cantSplit/>
        <w:trHeight w:val="424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007C8" w:rsidRPr="00EA3A41" w:rsidRDefault="001007C8" w:rsidP="001007C8">
          <w:pPr>
            <w:pStyle w:val="Encabezado"/>
            <w:jc w:val="center"/>
          </w:pPr>
        </w:p>
      </w:tc>
      <w:tc>
        <w:tcPr>
          <w:tcW w:w="5245" w:type="dxa"/>
          <w:vMerge/>
          <w:tcBorders>
            <w:left w:val="single" w:sz="4" w:space="0" w:color="auto"/>
          </w:tcBorders>
        </w:tcPr>
        <w:p w:rsidR="001007C8" w:rsidRPr="008673C4" w:rsidRDefault="001007C8" w:rsidP="001007C8">
          <w:pPr>
            <w:pStyle w:val="Encabezado"/>
            <w:jc w:val="center"/>
            <w:rPr>
              <w:sz w:val="18"/>
              <w:szCs w:val="18"/>
            </w:rPr>
          </w:pPr>
        </w:p>
      </w:tc>
      <w:tc>
        <w:tcPr>
          <w:tcW w:w="2410" w:type="dxa"/>
          <w:tcBorders>
            <w:left w:val="single" w:sz="4" w:space="0" w:color="auto"/>
          </w:tcBorders>
          <w:vAlign w:val="center"/>
        </w:tcPr>
        <w:p w:rsidR="001007C8" w:rsidRPr="00222B73" w:rsidRDefault="001007C8" w:rsidP="00EA7323">
          <w:pPr>
            <w:pStyle w:val="Encabezado"/>
            <w:rPr>
              <w:rFonts w:cs="Arial"/>
              <w:sz w:val="18"/>
              <w:szCs w:val="16"/>
            </w:rPr>
          </w:pPr>
          <w:r w:rsidRPr="00222B73">
            <w:rPr>
              <w:rFonts w:cs="Arial"/>
              <w:b/>
              <w:sz w:val="18"/>
              <w:szCs w:val="16"/>
            </w:rPr>
            <w:t>Fecha:</w:t>
          </w:r>
          <w:r w:rsidRPr="00222B73">
            <w:rPr>
              <w:rFonts w:cs="Arial"/>
              <w:b/>
              <w:sz w:val="18"/>
              <w:szCs w:val="16"/>
              <w:lang w:val="es-ES_tradnl" w:eastAsia="es-ES"/>
            </w:rPr>
            <w:t xml:space="preserve"> </w:t>
          </w:r>
          <w:r w:rsidR="00222B73" w:rsidRPr="00222B73">
            <w:rPr>
              <w:rFonts w:cs="Arial"/>
              <w:sz w:val="18"/>
              <w:szCs w:val="16"/>
              <w:lang w:val="es-ES_tradnl" w:eastAsia="es-ES"/>
            </w:rPr>
            <w:t xml:space="preserve">Memo </w:t>
          </w:r>
          <w:proofErr w:type="spellStart"/>
          <w:r w:rsidR="00222B73" w:rsidRPr="00222B73">
            <w:rPr>
              <w:rFonts w:cs="Arial"/>
              <w:sz w:val="18"/>
              <w:szCs w:val="16"/>
              <w:lang w:val="es-ES_tradnl" w:eastAsia="es-ES"/>
            </w:rPr>
            <w:t>Int</w:t>
          </w:r>
          <w:proofErr w:type="spellEnd"/>
          <w:r w:rsidR="00222B73" w:rsidRPr="00222B73">
            <w:rPr>
              <w:rFonts w:cs="Arial"/>
              <w:sz w:val="18"/>
              <w:szCs w:val="16"/>
              <w:lang w:val="es-ES_tradnl" w:eastAsia="es-ES"/>
            </w:rPr>
            <w:t xml:space="preserve">. </w:t>
          </w:r>
          <w:r w:rsidR="00EA7323">
            <w:rPr>
              <w:rFonts w:cs="Arial"/>
              <w:sz w:val="18"/>
              <w:szCs w:val="16"/>
              <w:lang w:val="es-ES_tradnl" w:eastAsia="es-ES"/>
            </w:rPr>
            <w:t>38379</w:t>
          </w:r>
          <w:r w:rsidR="00222B73" w:rsidRPr="00222B73">
            <w:rPr>
              <w:rFonts w:cs="Arial"/>
              <w:sz w:val="18"/>
              <w:szCs w:val="16"/>
              <w:lang w:val="es-ES_tradnl" w:eastAsia="es-ES"/>
            </w:rPr>
            <w:t xml:space="preserve"> – </w:t>
          </w:r>
          <w:r w:rsidR="00EA7323">
            <w:rPr>
              <w:rFonts w:cs="Arial"/>
              <w:sz w:val="18"/>
              <w:szCs w:val="16"/>
              <w:lang w:val="es-ES_tradnl" w:eastAsia="es-ES"/>
            </w:rPr>
            <w:t>18</w:t>
          </w:r>
          <w:r w:rsidR="00323630">
            <w:rPr>
              <w:rFonts w:cs="Arial"/>
              <w:sz w:val="18"/>
              <w:szCs w:val="16"/>
              <w:lang w:val="es-ES_tradnl" w:eastAsia="es-ES"/>
            </w:rPr>
            <w:t>/07/2017</w:t>
          </w:r>
        </w:p>
      </w:tc>
    </w:tr>
    <w:tr w:rsidR="001007C8" w:rsidRPr="00EA3A41" w:rsidTr="00222B73">
      <w:trPr>
        <w:cantSplit/>
        <w:trHeight w:val="420"/>
      </w:trPr>
      <w:tc>
        <w:tcPr>
          <w:tcW w:w="2376" w:type="dxa"/>
          <w:vMerge/>
          <w:tcBorders>
            <w:right w:val="single" w:sz="4" w:space="0" w:color="auto"/>
          </w:tcBorders>
        </w:tcPr>
        <w:p w:rsidR="001007C8" w:rsidRPr="00EA3A41" w:rsidRDefault="001007C8" w:rsidP="001007C8">
          <w:pPr>
            <w:pStyle w:val="Encabezado"/>
            <w:jc w:val="center"/>
          </w:pPr>
        </w:p>
      </w:tc>
      <w:tc>
        <w:tcPr>
          <w:tcW w:w="5245" w:type="dxa"/>
          <w:vMerge/>
          <w:tcBorders>
            <w:left w:val="single" w:sz="4" w:space="0" w:color="auto"/>
            <w:bottom w:val="single" w:sz="4" w:space="0" w:color="auto"/>
          </w:tcBorders>
        </w:tcPr>
        <w:p w:rsidR="001007C8" w:rsidRPr="008673C4" w:rsidRDefault="001007C8" w:rsidP="001007C8">
          <w:pPr>
            <w:pStyle w:val="Encabezado"/>
            <w:jc w:val="center"/>
            <w:rPr>
              <w:sz w:val="18"/>
              <w:szCs w:val="18"/>
            </w:rPr>
          </w:pPr>
        </w:p>
      </w:tc>
      <w:tc>
        <w:tcPr>
          <w:tcW w:w="241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007C8" w:rsidRPr="00222B73" w:rsidRDefault="001007C8" w:rsidP="00266D63">
          <w:pPr>
            <w:pStyle w:val="Encabezado"/>
            <w:rPr>
              <w:rFonts w:cs="Arial"/>
              <w:sz w:val="18"/>
              <w:szCs w:val="16"/>
            </w:rPr>
          </w:pPr>
          <w:r w:rsidRPr="00222B73">
            <w:rPr>
              <w:rFonts w:cs="Arial"/>
              <w:sz w:val="18"/>
              <w:szCs w:val="16"/>
            </w:rPr>
            <w:t xml:space="preserve">Página: </w: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begin"/>
          </w:r>
          <w:r w:rsidRPr="00222B73">
            <w:rPr>
              <w:rFonts w:cs="Arial"/>
              <w:sz w:val="18"/>
              <w:szCs w:val="16"/>
              <w:lang w:val="es-ES"/>
            </w:rPr>
            <w:instrText xml:space="preserve"> PAGE </w:instrTex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separate"/>
          </w:r>
          <w:r w:rsidR="00B41FA9">
            <w:rPr>
              <w:rFonts w:cs="Arial"/>
              <w:noProof/>
              <w:sz w:val="18"/>
              <w:szCs w:val="16"/>
              <w:lang w:val="es-ES"/>
            </w:rPr>
            <w:t>1</w: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end"/>
          </w:r>
          <w:r w:rsidRPr="00222B73">
            <w:rPr>
              <w:rFonts w:cs="Arial"/>
              <w:sz w:val="18"/>
              <w:szCs w:val="16"/>
              <w:lang w:val="es-ES"/>
            </w:rPr>
            <w:t xml:space="preserve"> de </w: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begin"/>
          </w:r>
          <w:r w:rsidRPr="00222B73">
            <w:rPr>
              <w:rFonts w:cs="Arial"/>
              <w:sz w:val="18"/>
              <w:szCs w:val="16"/>
              <w:lang w:val="es-ES"/>
            </w:rPr>
            <w:instrText xml:space="preserve"> NUMPAGES  </w:instrTex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separate"/>
          </w:r>
          <w:r w:rsidR="00B41FA9">
            <w:rPr>
              <w:rFonts w:cs="Arial"/>
              <w:noProof/>
              <w:sz w:val="18"/>
              <w:szCs w:val="16"/>
              <w:lang w:val="es-ES"/>
            </w:rPr>
            <w:t>3</w:t>
          </w:r>
          <w:r w:rsidRPr="00222B73">
            <w:rPr>
              <w:rFonts w:cs="Arial"/>
              <w:sz w:val="18"/>
              <w:szCs w:val="16"/>
              <w:lang w:val="es-ES"/>
            </w:rPr>
            <w:fldChar w:fldCharType="end"/>
          </w:r>
        </w:p>
      </w:tc>
    </w:tr>
  </w:tbl>
  <w:p w:rsidR="00057039" w:rsidRDefault="00DA4B12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-2224405</wp:posOffset>
          </wp:positionH>
          <wp:positionV relativeFrom="paragraph">
            <wp:posOffset>-172720</wp:posOffset>
          </wp:positionV>
          <wp:extent cx="1118870" cy="594995"/>
          <wp:effectExtent l="0" t="0" r="5080" b="0"/>
          <wp:wrapNone/>
          <wp:docPr id="17" name="Imagen 17" descr="escudo-al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escudo-al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14"/>
    <w:multiLevelType w:val="multilevel"/>
    <w:tmpl w:val="00000014"/>
    <w:name w:val="WW8Num20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4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7">
      <w:numFmt w:val="bullet"/>
      <w:lvlText w:val="◦"/>
      <w:lvlJc w:val="left"/>
      <w:pPr>
        <w:tabs>
          <w:tab w:val="num" w:pos="0"/>
        </w:tabs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</w:pPr>
      <w:rPr>
        <w:rFonts w:ascii="OpenSymbol" w:hAnsi="OpenSymbol"/>
      </w:rPr>
    </w:lvl>
  </w:abstractNum>
  <w:abstractNum w:abstractNumId="5">
    <w:nsid w:val="0000001A"/>
    <w:multiLevelType w:val="multilevel"/>
    <w:tmpl w:val="0000001A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6">
    <w:nsid w:val="0000002E"/>
    <w:multiLevelType w:val="multilevel"/>
    <w:tmpl w:val="0000002E"/>
    <w:name w:val="WW8Num48"/>
    <w:lvl w:ilvl="0">
      <w:numFmt w:val="bullet"/>
      <w:lvlText w:val=""/>
      <w:lvlJc w:val="left"/>
      <w:pPr>
        <w:tabs>
          <w:tab w:val="num" w:pos="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01C46546"/>
    <w:multiLevelType w:val="hybridMultilevel"/>
    <w:tmpl w:val="64B29A3A"/>
    <w:lvl w:ilvl="0" w:tplc="34784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A172FD"/>
    <w:multiLevelType w:val="hybridMultilevel"/>
    <w:tmpl w:val="57D86DE6"/>
    <w:lvl w:ilvl="0" w:tplc="0000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EC14B2"/>
    <w:multiLevelType w:val="hybridMultilevel"/>
    <w:tmpl w:val="5BD8E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FE4862"/>
    <w:multiLevelType w:val="hybridMultilevel"/>
    <w:tmpl w:val="4BEC0286"/>
    <w:lvl w:ilvl="0" w:tplc="4A32B8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B0333AE"/>
    <w:multiLevelType w:val="hybridMultilevel"/>
    <w:tmpl w:val="92147C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7C4762"/>
    <w:multiLevelType w:val="hybridMultilevel"/>
    <w:tmpl w:val="954859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A27E9C"/>
    <w:multiLevelType w:val="hybridMultilevel"/>
    <w:tmpl w:val="E9F4E3A6"/>
    <w:lvl w:ilvl="0" w:tplc="0C0A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1DFD24C8"/>
    <w:multiLevelType w:val="hybridMultilevel"/>
    <w:tmpl w:val="93E8CF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82955"/>
    <w:multiLevelType w:val="multilevel"/>
    <w:tmpl w:val="9D646B5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6"/>
        </w:tabs>
        <w:ind w:left="16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92"/>
        </w:tabs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78"/>
        </w:tabs>
        <w:ind w:left="4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24"/>
        </w:tabs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10"/>
        </w:tabs>
        <w:ind w:left="7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56"/>
        </w:tabs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42"/>
        </w:tabs>
        <w:ind w:left="10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088"/>
        </w:tabs>
        <w:ind w:left="12088" w:hanging="1800"/>
      </w:pPr>
      <w:rPr>
        <w:rFonts w:hint="default"/>
      </w:rPr>
    </w:lvl>
  </w:abstractNum>
  <w:abstractNum w:abstractNumId="16">
    <w:nsid w:val="23496D94"/>
    <w:multiLevelType w:val="multilevel"/>
    <w:tmpl w:val="62F4A520"/>
    <w:lvl w:ilvl="0">
      <w:start w:val="1"/>
      <w:numFmt w:val="decimal"/>
      <w:lvlText w:val="%1."/>
      <w:lvlJc w:val="left"/>
      <w:pPr>
        <w:ind w:left="207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96" w:hanging="64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21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6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6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88" w:hanging="1440"/>
      </w:pPr>
      <w:rPr>
        <w:rFonts w:cs="Times New Roman"/>
      </w:rPr>
    </w:lvl>
  </w:abstractNum>
  <w:abstractNum w:abstractNumId="17">
    <w:nsid w:val="23DB4B01"/>
    <w:multiLevelType w:val="multilevel"/>
    <w:tmpl w:val="4E86FD02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86"/>
        </w:tabs>
        <w:ind w:left="1886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tabs>
          <w:tab w:val="num" w:pos="3292"/>
        </w:tabs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78"/>
        </w:tabs>
        <w:ind w:left="4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24"/>
        </w:tabs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10"/>
        </w:tabs>
        <w:ind w:left="7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56"/>
        </w:tabs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42"/>
        </w:tabs>
        <w:ind w:left="10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088"/>
        </w:tabs>
        <w:ind w:left="12088" w:hanging="1800"/>
      </w:pPr>
      <w:rPr>
        <w:rFonts w:hint="default"/>
      </w:rPr>
    </w:lvl>
  </w:abstractNum>
  <w:abstractNum w:abstractNumId="18">
    <w:nsid w:val="252E0E91"/>
    <w:multiLevelType w:val="hybridMultilevel"/>
    <w:tmpl w:val="C18E02DC"/>
    <w:lvl w:ilvl="0" w:tplc="8BD4D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5A21D6"/>
    <w:multiLevelType w:val="multilevel"/>
    <w:tmpl w:val="735065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"/>
      <w:lvlJc w:val="left"/>
      <w:pPr>
        <w:ind w:left="1710" w:hanging="420"/>
      </w:pPr>
      <w:rPr>
        <w:rFonts w:eastAsia="Times New Roman" w:cs="Times New Roman"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2940" w:hanging="720"/>
      </w:pPr>
      <w:rPr>
        <w:rFonts w:eastAsia="Times New Roman" w:cs="Times New Roman" w:hint="default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3870" w:hanging="720"/>
      </w:pPr>
      <w:rPr>
        <w:rFonts w:eastAsia="Times New Roman" w:cs="Times New Roman" w:hint="default"/>
        <w:i w:val="0"/>
        <w:iCs w:val="0"/>
      </w:rPr>
    </w:lvl>
    <w:lvl w:ilvl="4">
      <w:start w:val="1"/>
      <w:numFmt w:val="decimal"/>
      <w:isLgl/>
      <w:lvlText w:val="%1.%2.%3.%4.%5"/>
      <w:lvlJc w:val="left"/>
      <w:pPr>
        <w:ind w:left="5160" w:hanging="1080"/>
      </w:pPr>
      <w:rPr>
        <w:rFonts w:eastAsia="Times New Roman" w:cs="Times New Roman" w:hint="default"/>
        <w:i w:val="0"/>
        <w:iCs w:val="0"/>
      </w:rPr>
    </w:lvl>
    <w:lvl w:ilvl="5">
      <w:start w:val="1"/>
      <w:numFmt w:val="decimal"/>
      <w:isLgl/>
      <w:lvlText w:val="%1.%2.%3.%4.%5.%6"/>
      <w:lvlJc w:val="left"/>
      <w:pPr>
        <w:ind w:left="6090" w:hanging="1080"/>
      </w:pPr>
      <w:rPr>
        <w:rFonts w:eastAsia="Times New Roman" w:cs="Times New Roman" w:hint="default"/>
        <w:i w:val="0"/>
        <w:iCs w:val="0"/>
      </w:rPr>
    </w:lvl>
    <w:lvl w:ilvl="6">
      <w:start w:val="1"/>
      <w:numFmt w:val="decimal"/>
      <w:isLgl/>
      <w:lvlText w:val="%1.%2.%3.%4.%5.%6.%7"/>
      <w:lvlJc w:val="left"/>
      <w:pPr>
        <w:ind w:left="7380" w:hanging="1440"/>
      </w:pPr>
      <w:rPr>
        <w:rFonts w:eastAsia="Times New Roman" w:cs="Times New Roman" w:hint="default"/>
        <w:i w:val="0"/>
        <w:iCs w:val="0"/>
      </w:rPr>
    </w:lvl>
    <w:lvl w:ilvl="7">
      <w:start w:val="1"/>
      <w:numFmt w:val="decimal"/>
      <w:isLgl/>
      <w:lvlText w:val="%1.%2.%3.%4.%5.%6.%7.%8"/>
      <w:lvlJc w:val="left"/>
      <w:pPr>
        <w:ind w:left="8310" w:hanging="1440"/>
      </w:pPr>
      <w:rPr>
        <w:rFonts w:eastAsia="Times New Roman" w:cs="Times New Roman" w:hint="default"/>
        <w:i w:val="0"/>
        <w:iCs w:val="0"/>
      </w:rPr>
    </w:lvl>
    <w:lvl w:ilvl="8">
      <w:start w:val="1"/>
      <w:numFmt w:val="decimal"/>
      <w:isLgl/>
      <w:lvlText w:val="%1.%2.%3.%4.%5.%6.%7.%8.%9"/>
      <w:lvlJc w:val="left"/>
      <w:pPr>
        <w:ind w:left="9600" w:hanging="1800"/>
      </w:pPr>
      <w:rPr>
        <w:rFonts w:eastAsia="Times New Roman" w:cs="Times New Roman" w:hint="default"/>
        <w:i w:val="0"/>
        <w:iCs w:val="0"/>
      </w:rPr>
    </w:lvl>
  </w:abstractNum>
  <w:abstractNum w:abstractNumId="20">
    <w:nsid w:val="26221FD1"/>
    <w:multiLevelType w:val="hybridMultilevel"/>
    <w:tmpl w:val="9CAE26F6"/>
    <w:lvl w:ilvl="0" w:tplc="240A0001">
      <w:start w:val="1"/>
      <w:numFmt w:val="bullet"/>
      <w:lvlText w:val=""/>
      <w:lvlJc w:val="left"/>
      <w:pPr>
        <w:tabs>
          <w:tab w:val="num" w:pos="839"/>
        </w:tabs>
        <w:ind w:left="839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59"/>
        </w:tabs>
        <w:ind w:left="155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279"/>
        </w:tabs>
        <w:ind w:left="227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999"/>
        </w:tabs>
        <w:ind w:left="299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719"/>
        </w:tabs>
        <w:ind w:left="371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439"/>
        </w:tabs>
        <w:ind w:left="443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159"/>
        </w:tabs>
        <w:ind w:left="515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879"/>
        </w:tabs>
        <w:ind w:left="587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599"/>
        </w:tabs>
        <w:ind w:left="6599" w:hanging="180"/>
      </w:pPr>
      <w:rPr>
        <w:rFonts w:cs="Times New Roman"/>
      </w:rPr>
    </w:lvl>
  </w:abstractNum>
  <w:abstractNum w:abstractNumId="21">
    <w:nsid w:val="2A884F64"/>
    <w:multiLevelType w:val="hybridMultilevel"/>
    <w:tmpl w:val="21FC44EE"/>
    <w:lvl w:ilvl="0" w:tplc="E5A6A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C404428"/>
    <w:multiLevelType w:val="hybridMultilevel"/>
    <w:tmpl w:val="ECCC10CE"/>
    <w:lvl w:ilvl="0" w:tplc="0C0A0003">
      <w:start w:val="1"/>
      <w:numFmt w:val="bullet"/>
      <w:pStyle w:val="Continuarlista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0E741A4"/>
    <w:multiLevelType w:val="hybridMultilevel"/>
    <w:tmpl w:val="FB00C0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6939F5"/>
    <w:multiLevelType w:val="multilevel"/>
    <w:tmpl w:val="52563E7C"/>
    <w:lvl w:ilvl="0">
      <w:start w:val="1"/>
      <w:numFmt w:val="decimal"/>
      <w:pStyle w:val="Ttulo1"/>
      <w:lvlText w:val="%1"/>
      <w:lvlJc w:val="left"/>
      <w:pPr>
        <w:tabs>
          <w:tab w:val="num" w:pos="504"/>
        </w:tabs>
        <w:ind w:left="50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0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C81516D"/>
    <w:multiLevelType w:val="hybridMultilevel"/>
    <w:tmpl w:val="C922A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04E237B"/>
    <w:multiLevelType w:val="hybridMultilevel"/>
    <w:tmpl w:val="9EB03E3A"/>
    <w:lvl w:ilvl="0" w:tplc="C20A98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icrosoft YaHe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47630F3"/>
    <w:multiLevelType w:val="hybridMultilevel"/>
    <w:tmpl w:val="4CE453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E3E66B5"/>
    <w:multiLevelType w:val="multilevel"/>
    <w:tmpl w:val="00B0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>
    <w:nsid w:val="5179619C"/>
    <w:multiLevelType w:val="multilevel"/>
    <w:tmpl w:val="D07E1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0">
    <w:nsid w:val="524443E9"/>
    <w:multiLevelType w:val="multilevel"/>
    <w:tmpl w:val="F1341D9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5544D3B"/>
    <w:multiLevelType w:val="hybridMultilevel"/>
    <w:tmpl w:val="47DC4BD4"/>
    <w:lvl w:ilvl="0" w:tplc="57A6D17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4CDCED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E835D6">
      <w:start w:val="3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plc="D18ED8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B882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5250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0B7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6CC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DAE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2F5F78"/>
    <w:multiLevelType w:val="hybridMultilevel"/>
    <w:tmpl w:val="79CC2650"/>
    <w:lvl w:ilvl="0" w:tplc="696CD3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BA60A3C8">
      <w:start w:val="1"/>
      <w:numFmt w:val="bullet"/>
      <w:lvlText w:val="o"/>
      <w:lvlJc w:val="left"/>
      <w:pPr>
        <w:ind w:left="1812" w:hanging="360"/>
      </w:pPr>
      <w:rPr>
        <w:rFonts w:ascii="Courier New" w:hAnsi="Courier New" w:hint="default"/>
      </w:rPr>
    </w:lvl>
    <w:lvl w:ilvl="2" w:tplc="B2284E26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5874B92A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1708015C">
      <w:start w:val="1"/>
      <w:numFmt w:val="bullet"/>
      <w:lvlText w:val="o"/>
      <w:lvlJc w:val="left"/>
      <w:pPr>
        <w:ind w:left="3972" w:hanging="360"/>
      </w:pPr>
      <w:rPr>
        <w:rFonts w:ascii="Courier New" w:hAnsi="Courier New" w:hint="default"/>
      </w:rPr>
    </w:lvl>
    <w:lvl w:ilvl="5" w:tplc="5DCCEEA4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99BAFD74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CD4EAC90">
      <w:start w:val="1"/>
      <w:numFmt w:val="bullet"/>
      <w:lvlText w:val="o"/>
      <w:lvlJc w:val="left"/>
      <w:pPr>
        <w:ind w:left="6132" w:hanging="360"/>
      </w:pPr>
      <w:rPr>
        <w:rFonts w:ascii="Courier New" w:hAnsi="Courier New" w:hint="default"/>
      </w:rPr>
    </w:lvl>
    <w:lvl w:ilvl="8" w:tplc="903E3E0A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3">
    <w:nsid w:val="578D7C64"/>
    <w:multiLevelType w:val="multilevel"/>
    <w:tmpl w:val="C7242E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36"/>
        </w:tabs>
        <w:ind w:left="10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2"/>
        </w:tabs>
        <w:ind w:left="2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8"/>
        </w:tabs>
        <w:ind w:left="27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4"/>
        </w:tabs>
        <w:ind w:left="3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60"/>
        </w:tabs>
        <w:ind w:left="4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96"/>
        </w:tabs>
        <w:ind w:left="5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72"/>
        </w:tabs>
        <w:ind w:left="61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8"/>
        </w:tabs>
        <w:ind w:left="7208" w:hanging="1800"/>
      </w:pPr>
      <w:rPr>
        <w:rFonts w:hint="default"/>
      </w:rPr>
    </w:lvl>
  </w:abstractNum>
  <w:abstractNum w:abstractNumId="34">
    <w:nsid w:val="5ADD18AC"/>
    <w:multiLevelType w:val="multilevel"/>
    <w:tmpl w:val="86B2C6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5C6554F9"/>
    <w:multiLevelType w:val="hybridMultilevel"/>
    <w:tmpl w:val="4A4CDA66"/>
    <w:lvl w:ilvl="0" w:tplc="A2A897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188C72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1BA6C4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18BEC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82218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1223A7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9630D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B60DC8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7F80F2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F0D3474"/>
    <w:multiLevelType w:val="hybridMultilevel"/>
    <w:tmpl w:val="C50E36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5C04C3"/>
    <w:multiLevelType w:val="hybridMultilevel"/>
    <w:tmpl w:val="E9F88C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F67312"/>
    <w:multiLevelType w:val="multilevel"/>
    <w:tmpl w:val="7602BA6E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9">
    <w:nsid w:val="69814909"/>
    <w:multiLevelType w:val="hybridMultilevel"/>
    <w:tmpl w:val="34A27260"/>
    <w:lvl w:ilvl="0" w:tplc="0C0A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76CA4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9E149B"/>
    <w:multiLevelType w:val="hybridMultilevel"/>
    <w:tmpl w:val="3F7CF6EA"/>
    <w:lvl w:ilvl="0" w:tplc="553432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A5160C"/>
    <w:multiLevelType w:val="hybridMultilevel"/>
    <w:tmpl w:val="9DAC53F4"/>
    <w:lvl w:ilvl="0" w:tplc="0C0A0001">
      <w:start w:val="1"/>
      <w:numFmt w:val="upperRoman"/>
      <w:lvlText w:val="%1."/>
      <w:lvlJc w:val="right"/>
      <w:pPr>
        <w:tabs>
          <w:tab w:val="num" w:pos="4575"/>
        </w:tabs>
        <w:ind w:left="4575" w:hanging="180"/>
      </w:pPr>
      <w:rPr>
        <w:rFonts w:cs="Times New Roman" w:hint="default"/>
      </w:rPr>
    </w:lvl>
    <w:lvl w:ilvl="1" w:tplc="0C0A0003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184B19"/>
    <w:multiLevelType w:val="hybridMultilevel"/>
    <w:tmpl w:val="70D055D8"/>
    <w:lvl w:ilvl="0" w:tplc="66E4D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E4D2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83273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507B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44A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8EE9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67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CD7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3B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DD38A6"/>
    <w:multiLevelType w:val="hybridMultilevel"/>
    <w:tmpl w:val="D304DA4C"/>
    <w:lvl w:ilvl="0" w:tplc="240A0001">
      <w:start w:val="1"/>
      <w:numFmt w:val="bullet"/>
      <w:pStyle w:val="vieta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51D1959"/>
    <w:multiLevelType w:val="hybridMultilevel"/>
    <w:tmpl w:val="26447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AF37BA"/>
    <w:multiLevelType w:val="hybridMultilevel"/>
    <w:tmpl w:val="31840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3967A9"/>
    <w:multiLevelType w:val="hybridMultilevel"/>
    <w:tmpl w:val="BBF8C688"/>
    <w:lvl w:ilvl="0" w:tplc="240A0001">
      <w:start w:val="1"/>
      <w:numFmt w:val="bullet"/>
      <w:pStyle w:val="Sangradetextonormal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96736C8"/>
    <w:multiLevelType w:val="hybridMultilevel"/>
    <w:tmpl w:val="C18E02DC"/>
    <w:lvl w:ilvl="0" w:tplc="0C0A0003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E4853"/>
    <w:multiLevelType w:val="hybridMultilevel"/>
    <w:tmpl w:val="CEC60A48"/>
    <w:lvl w:ilvl="0" w:tplc="0C0A0003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7"/>
  </w:num>
  <w:num w:numId="3">
    <w:abstractNumId w:val="24"/>
  </w:num>
  <w:num w:numId="4">
    <w:abstractNumId w:val="21"/>
  </w:num>
  <w:num w:numId="5">
    <w:abstractNumId w:val="7"/>
  </w:num>
  <w:num w:numId="6">
    <w:abstractNumId w:val="29"/>
  </w:num>
  <w:num w:numId="7">
    <w:abstractNumId w:val="26"/>
  </w:num>
  <w:num w:numId="8">
    <w:abstractNumId w:val="13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38"/>
  </w:num>
  <w:num w:numId="16">
    <w:abstractNumId w:val="31"/>
  </w:num>
  <w:num w:numId="17">
    <w:abstractNumId w:val="41"/>
  </w:num>
  <w:num w:numId="18">
    <w:abstractNumId w:val="22"/>
  </w:num>
  <w:num w:numId="19">
    <w:abstractNumId w:val="46"/>
  </w:num>
  <w:num w:numId="20">
    <w:abstractNumId w:val="25"/>
  </w:num>
  <w:num w:numId="21">
    <w:abstractNumId w:val="8"/>
  </w:num>
  <w:num w:numId="22">
    <w:abstractNumId w:val="48"/>
  </w:num>
  <w:num w:numId="23">
    <w:abstractNumId w:val="43"/>
  </w:num>
  <w:num w:numId="24">
    <w:abstractNumId w:val="14"/>
  </w:num>
  <w:num w:numId="25">
    <w:abstractNumId w:val="20"/>
  </w:num>
  <w:num w:numId="26">
    <w:abstractNumId w:val="9"/>
  </w:num>
  <w:num w:numId="27">
    <w:abstractNumId w:val="11"/>
  </w:num>
  <w:num w:numId="28">
    <w:abstractNumId w:val="10"/>
  </w:num>
  <w:num w:numId="29">
    <w:abstractNumId w:val="16"/>
  </w:num>
  <w:num w:numId="30">
    <w:abstractNumId w:val="37"/>
  </w:num>
  <w:num w:numId="31">
    <w:abstractNumId w:val="12"/>
  </w:num>
  <w:num w:numId="32">
    <w:abstractNumId w:val="28"/>
  </w:num>
  <w:num w:numId="33">
    <w:abstractNumId w:val="45"/>
  </w:num>
  <w:num w:numId="34">
    <w:abstractNumId w:val="44"/>
  </w:num>
  <w:num w:numId="35">
    <w:abstractNumId w:val="36"/>
  </w:num>
  <w:num w:numId="36">
    <w:abstractNumId w:val="42"/>
  </w:num>
  <w:num w:numId="37">
    <w:abstractNumId w:val="35"/>
  </w:num>
  <w:num w:numId="38">
    <w:abstractNumId w:val="39"/>
  </w:num>
  <w:num w:numId="39">
    <w:abstractNumId w:val="30"/>
  </w:num>
  <w:num w:numId="40">
    <w:abstractNumId w:val="0"/>
  </w:num>
  <w:num w:numId="41">
    <w:abstractNumId w:val="40"/>
  </w:num>
  <w:num w:numId="42">
    <w:abstractNumId w:val="23"/>
  </w:num>
  <w:num w:numId="43">
    <w:abstractNumId w:val="27"/>
  </w:num>
  <w:num w:numId="44">
    <w:abstractNumId w:val="19"/>
  </w:num>
  <w:num w:numId="45">
    <w:abstractNumId w:val="32"/>
  </w:num>
  <w:num w:numId="46">
    <w:abstractNumId w:val="15"/>
  </w:num>
  <w:num w:numId="47">
    <w:abstractNumId w:val="17"/>
  </w:num>
  <w:num w:numId="48">
    <w:abstractNumId w:val="33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9C2"/>
    <w:rsid w:val="00011645"/>
    <w:rsid w:val="0001512B"/>
    <w:rsid w:val="000256D7"/>
    <w:rsid w:val="00040A5B"/>
    <w:rsid w:val="000444D1"/>
    <w:rsid w:val="00055558"/>
    <w:rsid w:val="00057039"/>
    <w:rsid w:val="00071487"/>
    <w:rsid w:val="00076020"/>
    <w:rsid w:val="00077C78"/>
    <w:rsid w:val="00083306"/>
    <w:rsid w:val="000A21BE"/>
    <w:rsid w:val="000B6EF9"/>
    <w:rsid w:val="000C0719"/>
    <w:rsid w:val="000C2A0C"/>
    <w:rsid w:val="000D30D4"/>
    <w:rsid w:val="000E417F"/>
    <w:rsid w:val="000F04D3"/>
    <w:rsid w:val="001007C8"/>
    <w:rsid w:val="00102514"/>
    <w:rsid w:val="001031A3"/>
    <w:rsid w:val="00104984"/>
    <w:rsid w:val="00122292"/>
    <w:rsid w:val="00143018"/>
    <w:rsid w:val="00176E45"/>
    <w:rsid w:val="001A53A5"/>
    <w:rsid w:val="001A561E"/>
    <w:rsid w:val="001A6839"/>
    <w:rsid w:val="001C4786"/>
    <w:rsid w:val="001C5113"/>
    <w:rsid w:val="001D4C08"/>
    <w:rsid w:val="001D6302"/>
    <w:rsid w:val="001D63CB"/>
    <w:rsid w:val="001F3B48"/>
    <w:rsid w:val="001F4F64"/>
    <w:rsid w:val="00200643"/>
    <w:rsid w:val="00222B73"/>
    <w:rsid w:val="0022413A"/>
    <w:rsid w:val="00224373"/>
    <w:rsid w:val="00240A23"/>
    <w:rsid w:val="00264133"/>
    <w:rsid w:val="00266D63"/>
    <w:rsid w:val="00272128"/>
    <w:rsid w:val="002726DF"/>
    <w:rsid w:val="00275CE5"/>
    <w:rsid w:val="002830CD"/>
    <w:rsid w:val="002C05B3"/>
    <w:rsid w:val="002C08E1"/>
    <w:rsid w:val="002C2D94"/>
    <w:rsid w:val="002E351B"/>
    <w:rsid w:val="003114C2"/>
    <w:rsid w:val="00311E39"/>
    <w:rsid w:val="003173C4"/>
    <w:rsid w:val="00320C66"/>
    <w:rsid w:val="00323630"/>
    <w:rsid w:val="003272EA"/>
    <w:rsid w:val="0033101C"/>
    <w:rsid w:val="0034103E"/>
    <w:rsid w:val="00345A1C"/>
    <w:rsid w:val="00355D1A"/>
    <w:rsid w:val="00380593"/>
    <w:rsid w:val="00386274"/>
    <w:rsid w:val="003866B1"/>
    <w:rsid w:val="003A0635"/>
    <w:rsid w:val="003A2FD0"/>
    <w:rsid w:val="003A645C"/>
    <w:rsid w:val="003B71ED"/>
    <w:rsid w:val="003C40D6"/>
    <w:rsid w:val="003E50E3"/>
    <w:rsid w:val="00422453"/>
    <w:rsid w:val="00433CEA"/>
    <w:rsid w:val="004448CA"/>
    <w:rsid w:val="00454CFA"/>
    <w:rsid w:val="00471AEC"/>
    <w:rsid w:val="004829F5"/>
    <w:rsid w:val="00485487"/>
    <w:rsid w:val="00492546"/>
    <w:rsid w:val="004B2FB2"/>
    <w:rsid w:val="004B4D1D"/>
    <w:rsid w:val="004B5665"/>
    <w:rsid w:val="004D208E"/>
    <w:rsid w:val="004D3115"/>
    <w:rsid w:val="004E35A6"/>
    <w:rsid w:val="004E71AD"/>
    <w:rsid w:val="004F1372"/>
    <w:rsid w:val="004F2D1F"/>
    <w:rsid w:val="00502A37"/>
    <w:rsid w:val="0050345A"/>
    <w:rsid w:val="00504411"/>
    <w:rsid w:val="00504D65"/>
    <w:rsid w:val="00517586"/>
    <w:rsid w:val="00521DFC"/>
    <w:rsid w:val="0053620F"/>
    <w:rsid w:val="005368B3"/>
    <w:rsid w:val="00545C33"/>
    <w:rsid w:val="0055624C"/>
    <w:rsid w:val="00571769"/>
    <w:rsid w:val="005B5EEC"/>
    <w:rsid w:val="005C52AB"/>
    <w:rsid w:val="005D077E"/>
    <w:rsid w:val="005D14ED"/>
    <w:rsid w:val="005D3FAC"/>
    <w:rsid w:val="005E70CF"/>
    <w:rsid w:val="005F7B33"/>
    <w:rsid w:val="006079F7"/>
    <w:rsid w:val="00612AF4"/>
    <w:rsid w:val="00614605"/>
    <w:rsid w:val="006169C2"/>
    <w:rsid w:val="006221EF"/>
    <w:rsid w:val="00645A4F"/>
    <w:rsid w:val="00647AF1"/>
    <w:rsid w:val="00650DFC"/>
    <w:rsid w:val="0065718D"/>
    <w:rsid w:val="00662EBB"/>
    <w:rsid w:val="00663A29"/>
    <w:rsid w:val="00665134"/>
    <w:rsid w:val="00681412"/>
    <w:rsid w:val="006B0440"/>
    <w:rsid w:val="006B3547"/>
    <w:rsid w:val="006E7977"/>
    <w:rsid w:val="0070498F"/>
    <w:rsid w:val="00711E88"/>
    <w:rsid w:val="00723DAD"/>
    <w:rsid w:val="007240EB"/>
    <w:rsid w:val="007319AF"/>
    <w:rsid w:val="007361D8"/>
    <w:rsid w:val="007455CB"/>
    <w:rsid w:val="00755B9A"/>
    <w:rsid w:val="007619A6"/>
    <w:rsid w:val="00777A28"/>
    <w:rsid w:val="00796AFF"/>
    <w:rsid w:val="007B7174"/>
    <w:rsid w:val="007F5AE9"/>
    <w:rsid w:val="00840889"/>
    <w:rsid w:val="00850896"/>
    <w:rsid w:val="00882474"/>
    <w:rsid w:val="00885B1C"/>
    <w:rsid w:val="008A5DB6"/>
    <w:rsid w:val="008B27C2"/>
    <w:rsid w:val="008D0993"/>
    <w:rsid w:val="008D44AF"/>
    <w:rsid w:val="008E43AF"/>
    <w:rsid w:val="008E4550"/>
    <w:rsid w:val="008F6EF4"/>
    <w:rsid w:val="008F7326"/>
    <w:rsid w:val="00917CB9"/>
    <w:rsid w:val="00921FD7"/>
    <w:rsid w:val="00936BF4"/>
    <w:rsid w:val="00945189"/>
    <w:rsid w:val="00947982"/>
    <w:rsid w:val="00950F7B"/>
    <w:rsid w:val="00953308"/>
    <w:rsid w:val="00965FF2"/>
    <w:rsid w:val="009667C3"/>
    <w:rsid w:val="009A1B22"/>
    <w:rsid w:val="009C1844"/>
    <w:rsid w:val="009F6923"/>
    <w:rsid w:val="00A021C6"/>
    <w:rsid w:val="00A1358D"/>
    <w:rsid w:val="00A15B13"/>
    <w:rsid w:val="00A31693"/>
    <w:rsid w:val="00A31813"/>
    <w:rsid w:val="00A34CB2"/>
    <w:rsid w:val="00A41B45"/>
    <w:rsid w:val="00A44445"/>
    <w:rsid w:val="00A66E9A"/>
    <w:rsid w:val="00A74E76"/>
    <w:rsid w:val="00A7565F"/>
    <w:rsid w:val="00A802F1"/>
    <w:rsid w:val="00AA092C"/>
    <w:rsid w:val="00AA582E"/>
    <w:rsid w:val="00AB38AE"/>
    <w:rsid w:val="00AB5EB6"/>
    <w:rsid w:val="00AC0E61"/>
    <w:rsid w:val="00AD0188"/>
    <w:rsid w:val="00AD0F99"/>
    <w:rsid w:val="00AD1A57"/>
    <w:rsid w:val="00AD71B9"/>
    <w:rsid w:val="00AE3E58"/>
    <w:rsid w:val="00AE4375"/>
    <w:rsid w:val="00B16BD6"/>
    <w:rsid w:val="00B244E6"/>
    <w:rsid w:val="00B325F7"/>
    <w:rsid w:val="00B41FA9"/>
    <w:rsid w:val="00B666E5"/>
    <w:rsid w:val="00B74518"/>
    <w:rsid w:val="00B77B66"/>
    <w:rsid w:val="00B8135E"/>
    <w:rsid w:val="00BA06E7"/>
    <w:rsid w:val="00BA4636"/>
    <w:rsid w:val="00BB2872"/>
    <w:rsid w:val="00BB42D0"/>
    <w:rsid w:val="00BC5A8B"/>
    <w:rsid w:val="00C0504E"/>
    <w:rsid w:val="00C0627A"/>
    <w:rsid w:val="00C26617"/>
    <w:rsid w:val="00C2750F"/>
    <w:rsid w:val="00C42D1E"/>
    <w:rsid w:val="00C620C6"/>
    <w:rsid w:val="00CA2754"/>
    <w:rsid w:val="00CE36F8"/>
    <w:rsid w:val="00CF7DB2"/>
    <w:rsid w:val="00D07761"/>
    <w:rsid w:val="00D12D99"/>
    <w:rsid w:val="00D329E9"/>
    <w:rsid w:val="00D341EE"/>
    <w:rsid w:val="00D440BE"/>
    <w:rsid w:val="00D536B3"/>
    <w:rsid w:val="00D57855"/>
    <w:rsid w:val="00D62BF2"/>
    <w:rsid w:val="00D91171"/>
    <w:rsid w:val="00D9446F"/>
    <w:rsid w:val="00D9455B"/>
    <w:rsid w:val="00DA4B12"/>
    <w:rsid w:val="00DC6ED6"/>
    <w:rsid w:val="00DD5990"/>
    <w:rsid w:val="00DF12D5"/>
    <w:rsid w:val="00E02450"/>
    <w:rsid w:val="00E062E8"/>
    <w:rsid w:val="00E15ED1"/>
    <w:rsid w:val="00E25925"/>
    <w:rsid w:val="00E3520D"/>
    <w:rsid w:val="00E42DB8"/>
    <w:rsid w:val="00E46703"/>
    <w:rsid w:val="00E71A89"/>
    <w:rsid w:val="00EA3A41"/>
    <w:rsid w:val="00EA7323"/>
    <w:rsid w:val="00EB1D52"/>
    <w:rsid w:val="00EC3490"/>
    <w:rsid w:val="00EC3F2E"/>
    <w:rsid w:val="00EC50C2"/>
    <w:rsid w:val="00EC7736"/>
    <w:rsid w:val="00EF56B6"/>
    <w:rsid w:val="00F260B7"/>
    <w:rsid w:val="00F26FF0"/>
    <w:rsid w:val="00F37BF2"/>
    <w:rsid w:val="00F51F67"/>
    <w:rsid w:val="00F6430F"/>
    <w:rsid w:val="00F66A60"/>
    <w:rsid w:val="00F834BB"/>
    <w:rsid w:val="00F84583"/>
    <w:rsid w:val="00F91CC0"/>
    <w:rsid w:val="00F97844"/>
    <w:rsid w:val="00FB5E56"/>
    <w:rsid w:val="00FC10FF"/>
    <w:rsid w:val="00FD0EB6"/>
    <w:rsid w:val="00FE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link w:val="Ttulo6Car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link w:val="Ttulo7Car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link w:val="Ttulo8Car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link w:val="Ttulo9Car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locked/>
    <w:rsid w:val="00517586"/>
    <w:rPr>
      <w:rFonts w:ascii="Arial" w:hAnsi="Arial"/>
      <w:b/>
      <w:lang w:val="es-ES_tradnl" w:eastAsia="es-ES" w:bidi="ar-SA"/>
    </w:rPr>
  </w:style>
  <w:style w:type="character" w:customStyle="1" w:styleId="Ttulo2Car">
    <w:name w:val="Título 2 Car"/>
    <w:link w:val="Ttulo2"/>
    <w:locked/>
    <w:rsid w:val="00517586"/>
    <w:rPr>
      <w:rFonts w:ascii="Arial" w:hAnsi="Arial"/>
      <w:b/>
      <w:lang w:val="es-ES_tradnl" w:eastAsia="es-ES" w:bidi="ar-SA"/>
    </w:rPr>
  </w:style>
  <w:style w:type="character" w:customStyle="1" w:styleId="Ttulo3Car">
    <w:name w:val="Título 3 Car"/>
    <w:link w:val="Ttulo3"/>
    <w:locked/>
    <w:rsid w:val="00517586"/>
    <w:rPr>
      <w:rFonts w:ascii="Arial" w:hAnsi="Arial"/>
      <w:b/>
      <w:sz w:val="18"/>
      <w:lang w:val="es-ES_tradnl" w:eastAsia="es-ES" w:bidi="ar-SA"/>
    </w:rPr>
  </w:style>
  <w:style w:type="character" w:customStyle="1" w:styleId="Ttulo4Car">
    <w:name w:val="Título 4 Car"/>
    <w:link w:val="Ttulo4"/>
    <w:locked/>
    <w:rsid w:val="00517586"/>
    <w:rPr>
      <w:rFonts w:ascii="Arial" w:hAnsi="Arial"/>
      <w:b/>
      <w:sz w:val="24"/>
      <w:lang w:val="es-ES_tradnl" w:eastAsia="es-ES" w:bidi="ar-SA"/>
    </w:rPr>
  </w:style>
  <w:style w:type="character" w:customStyle="1" w:styleId="Ttulo5Car">
    <w:name w:val="Título 5 Car"/>
    <w:link w:val="Ttulo5"/>
    <w:semiHidden/>
    <w:locked/>
    <w:rsid w:val="00517586"/>
    <w:rPr>
      <w:sz w:val="22"/>
      <w:lang w:val="es-ES_tradnl" w:eastAsia="es-ES" w:bidi="ar-SA"/>
    </w:rPr>
  </w:style>
  <w:style w:type="character" w:customStyle="1" w:styleId="Ttulo6Car">
    <w:name w:val="Título 6 Car"/>
    <w:link w:val="Ttulo6"/>
    <w:semiHidden/>
    <w:locked/>
    <w:rsid w:val="00517586"/>
    <w:rPr>
      <w:i/>
      <w:sz w:val="22"/>
      <w:lang w:val="es-ES_tradnl" w:eastAsia="es-ES" w:bidi="ar-SA"/>
    </w:rPr>
  </w:style>
  <w:style w:type="character" w:customStyle="1" w:styleId="Ttulo7Car">
    <w:name w:val="Título 7 Car"/>
    <w:link w:val="Ttulo7"/>
    <w:semiHidden/>
    <w:locked/>
    <w:rsid w:val="00517586"/>
    <w:rPr>
      <w:rFonts w:ascii="Arial" w:hAnsi="Arial"/>
      <w:lang w:val="es-ES_tradnl" w:eastAsia="es-ES" w:bidi="ar-SA"/>
    </w:rPr>
  </w:style>
  <w:style w:type="character" w:customStyle="1" w:styleId="Ttulo8Car">
    <w:name w:val="Título 8 Car"/>
    <w:link w:val="Ttulo8"/>
    <w:semiHidden/>
    <w:locked/>
    <w:rsid w:val="00517586"/>
    <w:rPr>
      <w:rFonts w:ascii="Arial" w:hAnsi="Arial"/>
      <w:i/>
      <w:lang w:val="es-ES_tradnl" w:eastAsia="es-ES" w:bidi="ar-SA"/>
    </w:rPr>
  </w:style>
  <w:style w:type="character" w:customStyle="1" w:styleId="Ttulo9Car">
    <w:name w:val="Título 9 Car"/>
    <w:link w:val="Ttulo9"/>
    <w:semiHidden/>
    <w:locked/>
    <w:rsid w:val="00517586"/>
    <w:rPr>
      <w:rFonts w:ascii="Arial" w:hAnsi="Arial"/>
      <w:b/>
      <w:i/>
      <w:sz w:val="18"/>
      <w:lang w:val="es-ES_tradnl" w:eastAsia="es-ES" w:bidi="ar-SA"/>
    </w:rPr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eastAsia="Times New Roman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  <w:style w:type="paragraph" w:styleId="Textoindependiente">
    <w:name w:val="Body Text"/>
    <w:basedOn w:val="Normal"/>
    <w:link w:val="TextoindependienteCar"/>
    <w:rsid w:val="00517586"/>
    <w:pPr>
      <w:widowControl w:val="0"/>
      <w:tabs>
        <w:tab w:val="left" w:pos="7020"/>
      </w:tabs>
      <w:suppressAutoHyphens/>
      <w:autoSpaceDE w:val="0"/>
      <w:spacing w:after="120" w:line="240" w:lineRule="atLeast"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character" w:customStyle="1" w:styleId="TextoindependienteCar">
    <w:name w:val="Texto independiente Car"/>
    <w:link w:val="Textoindependiente"/>
    <w:semiHidden/>
    <w:locked/>
    <w:rsid w:val="00517586"/>
    <w:rPr>
      <w:rFonts w:ascii="Arial" w:eastAsia="SimSun" w:hAnsi="Arial" w:cs="Mangal"/>
      <w:b/>
      <w:bCs/>
      <w:kern w:val="1"/>
      <w:sz w:val="22"/>
      <w:lang w:val="es-ES" w:eastAsia="zh-CN" w:bidi="hi-IN"/>
    </w:rPr>
  </w:style>
  <w:style w:type="paragraph" w:styleId="Subttulo">
    <w:name w:val="Subtitle"/>
    <w:basedOn w:val="Normal"/>
    <w:next w:val="Textoindependiente"/>
    <w:link w:val="SubttuloCar"/>
    <w:qFormat/>
    <w:rsid w:val="00517586"/>
    <w:pPr>
      <w:widowControl w:val="0"/>
      <w:suppressAutoHyphens/>
      <w:autoSpaceDE w:val="0"/>
      <w:spacing w:after="60"/>
      <w:jc w:val="center"/>
    </w:pPr>
    <w:rPr>
      <w:rFonts w:cs="Arial"/>
      <w:kern w:val="1"/>
      <w:sz w:val="24"/>
      <w:szCs w:val="24"/>
      <w:lang w:eastAsia="zh-CN" w:bidi="hi-IN"/>
    </w:rPr>
  </w:style>
  <w:style w:type="character" w:customStyle="1" w:styleId="SubttuloCar">
    <w:name w:val="Subtítulo Car"/>
    <w:link w:val="Subttulo"/>
    <w:locked/>
    <w:rsid w:val="00517586"/>
    <w:rPr>
      <w:rFonts w:ascii="Arial" w:hAnsi="Arial" w:cs="Arial"/>
      <w:kern w:val="1"/>
      <w:sz w:val="24"/>
      <w:szCs w:val="24"/>
      <w:lang w:val="es-CO" w:eastAsia="zh-CN" w:bidi="hi-IN"/>
    </w:rPr>
  </w:style>
  <w:style w:type="paragraph" w:styleId="Textocomentario">
    <w:name w:val="annotation text"/>
    <w:basedOn w:val="Normal"/>
    <w:link w:val="TextocomentarioCar"/>
    <w:semiHidden/>
    <w:rsid w:val="00517586"/>
    <w:pPr>
      <w:widowControl w:val="0"/>
      <w:tabs>
        <w:tab w:val="left" w:pos="7020"/>
      </w:tabs>
      <w:suppressAutoHyphens/>
      <w:autoSpaceDE w:val="0"/>
      <w:spacing w:line="240" w:lineRule="atLeast"/>
      <w:jc w:val="center"/>
      <w:textAlignment w:val="baseline"/>
    </w:pPr>
    <w:rPr>
      <w:rFonts w:eastAsia="SimSun" w:cs="Arial"/>
      <w:b/>
      <w:bCs/>
      <w:kern w:val="1"/>
      <w:lang w:val="es-ES" w:eastAsia="zh-CN" w:bidi="hi-IN"/>
    </w:rPr>
  </w:style>
  <w:style w:type="character" w:customStyle="1" w:styleId="TextocomentarioCar">
    <w:name w:val="Texto comentario Car"/>
    <w:link w:val="Textocomentario"/>
    <w:semiHidden/>
    <w:locked/>
    <w:rsid w:val="00517586"/>
    <w:rPr>
      <w:rFonts w:ascii="Arial" w:eastAsia="SimSun" w:hAnsi="Arial" w:cs="Arial"/>
      <w:b/>
      <w:bCs/>
      <w:kern w:val="1"/>
      <w:lang w:val="es-ES" w:eastAsia="zh-CN" w:bidi="hi-IN"/>
    </w:rPr>
  </w:style>
  <w:style w:type="paragraph" w:styleId="Asuntodelcomentario">
    <w:name w:val="annotation subject"/>
    <w:basedOn w:val="Textocomentario1"/>
    <w:next w:val="Textocomentario1"/>
    <w:link w:val="AsuntodelcomentarioCar"/>
    <w:rsid w:val="00517586"/>
    <w:rPr>
      <w:b/>
      <w:bCs/>
    </w:rPr>
  </w:style>
  <w:style w:type="paragraph" w:customStyle="1" w:styleId="Textocomentario1">
    <w:name w:val="Texto comentario1"/>
    <w:basedOn w:val="Normal"/>
    <w:rsid w:val="00517586"/>
    <w:pPr>
      <w:suppressAutoHyphens/>
    </w:pPr>
    <w:rPr>
      <w:rFonts w:ascii="Times New Roman" w:hAnsi="Times New Roman"/>
      <w:kern w:val="1"/>
      <w:lang w:val="es-ES" w:eastAsia="zh-CN"/>
    </w:rPr>
  </w:style>
  <w:style w:type="character" w:customStyle="1" w:styleId="AsuntodelcomentarioCar">
    <w:name w:val="Asunto del comentario Car"/>
    <w:link w:val="Asuntodelcomentario"/>
    <w:semiHidden/>
    <w:locked/>
    <w:rsid w:val="00517586"/>
    <w:rPr>
      <w:rFonts w:ascii="Arial" w:eastAsia="SimSun" w:hAnsi="Arial" w:cs="Arial"/>
      <w:b/>
      <w:bCs/>
      <w:kern w:val="1"/>
      <w:lang w:val="es-ES" w:eastAsia="zh-CN" w:bidi="ar-SA"/>
    </w:rPr>
  </w:style>
  <w:style w:type="paragraph" w:customStyle="1" w:styleId="Contenidodelmarco">
    <w:name w:val="Contenido del marco"/>
    <w:basedOn w:val="Textoindependiente"/>
    <w:rsid w:val="00517586"/>
    <w:pPr>
      <w:tabs>
        <w:tab w:val="clear" w:pos="7020"/>
      </w:tabs>
      <w:spacing w:line="240" w:lineRule="auto"/>
      <w:jc w:val="left"/>
      <w:textAlignment w:val="auto"/>
    </w:pPr>
    <w:rPr>
      <w:rFonts w:eastAsia="Times New Roman"/>
      <w:b w:val="0"/>
      <w:bCs w:val="0"/>
      <w:sz w:val="20"/>
      <w:lang w:val="es-CO"/>
    </w:rPr>
  </w:style>
  <w:style w:type="paragraph" w:customStyle="1" w:styleId="vieta2">
    <w:name w:val="viñeta 2"/>
    <w:basedOn w:val="Normal"/>
    <w:link w:val="vieta2Car"/>
    <w:rsid w:val="00517586"/>
    <w:pPr>
      <w:numPr>
        <w:numId w:val="23"/>
      </w:numPr>
      <w:ind w:left="709" w:hanging="283"/>
      <w:jc w:val="both"/>
    </w:pPr>
    <w:rPr>
      <w:noProof/>
      <w:lang w:val="es-ES" w:eastAsia="es-ES"/>
    </w:rPr>
  </w:style>
  <w:style w:type="character" w:customStyle="1" w:styleId="vieta2Car">
    <w:name w:val="viñeta 2 Car"/>
    <w:link w:val="vieta2"/>
    <w:locked/>
    <w:rsid w:val="00517586"/>
    <w:rPr>
      <w:rFonts w:ascii="Arial" w:hAnsi="Arial"/>
      <w:noProof/>
      <w:lang w:val="es-ES" w:eastAsia="es-ES" w:bidi="ar-SA"/>
    </w:rPr>
  </w:style>
  <w:style w:type="character" w:customStyle="1" w:styleId="special-font">
    <w:name w:val="special-font"/>
    <w:rsid w:val="00517586"/>
    <w:rPr>
      <w:rFonts w:cs="Times New Roman"/>
    </w:rPr>
  </w:style>
  <w:style w:type="paragraph" w:styleId="Continuarlista">
    <w:name w:val="List Continue"/>
    <w:basedOn w:val="Normal"/>
    <w:rsid w:val="00517586"/>
    <w:pPr>
      <w:widowControl w:val="0"/>
      <w:numPr>
        <w:numId w:val="18"/>
      </w:numPr>
      <w:tabs>
        <w:tab w:val="clear" w:pos="720"/>
        <w:tab w:val="left" w:pos="7020"/>
      </w:tabs>
      <w:suppressAutoHyphens/>
      <w:autoSpaceDE w:val="0"/>
      <w:spacing w:after="120" w:line="240" w:lineRule="atLeast"/>
      <w:ind w:left="283" w:firstLine="0"/>
      <w:contextualSpacing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paragraph" w:styleId="Sangradetextonormal">
    <w:name w:val="Body Text Indent"/>
    <w:basedOn w:val="Normal"/>
    <w:semiHidden/>
    <w:rsid w:val="00517586"/>
    <w:pPr>
      <w:widowControl w:val="0"/>
      <w:numPr>
        <w:numId w:val="19"/>
      </w:numPr>
      <w:tabs>
        <w:tab w:val="clear" w:pos="720"/>
        <w:tab w:val="left" w:pos="7020"/>
      </w:tabs>
      <w:suppressAutoHyphens/>
      <w:autoSpaceDE w:val="0"/>
      <w:spacing w:after="120" w:line="240" w:lineRule="atLeast"/>
      <w:ind w:left="283" w:firstLine="0"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paragraph" w:customStyle="1" w:styleId="NormalSinNegrita">
    <w:name w:val="Normal + Sin Negrita"/>
    <w:aliases w:val="Negro,Justificado,Interlineado:  Mínimo 5 pto"/>
    <w:basedOn w:val="Standard"/>
    <w:link w:val="NormalSinNegritaCar"/>
    <w:rsid w:val="00517586"/>
    <w:pPr>
      <w:tabs>
        <w:tab w:val="left" w:pos="-142"/>
        <w:tab w:val="left" w:pos="4635"/>
      </w:tabs>
      <w:jc w:val="both"/>
    </w:pPr>
    <w:rPr>
      <w:b/>
      <w:lang w:val="es-MX"/>
    </w:rPr>
  </w:style>
  <w:style w:type="character" w:customStyle="1" w:styleId="NormalSinNegritaCar">
    <w:name w:val="Normal + Sin Negrita Car"/>
    <w:aliases w:val="Negro Car,Justificado Car,Interlineado:  Mínimo 5 pto Car Car"/>
    <w:link w:val="NormalSinNegrita"/>
    <w:locked/>
    <w:rsid w:val="00517586"/>
    <w:rPr>
      <w:rFonts w:ascii="Arial" w:hAnsi="Arial"/>
      <w:b/>
      <w:kern w:val="1"/>
      <w:sz w:val="22"/>
      <w:lang w:val="es-MX" w:eastAsia="zh-CN" w:bidi="ar-SA"/>
    </w:rPr>
  </w:style>
  <w:style w:type="paragraph" w:customStyle="1" w:styleId="TableContents">
    <w:name w:val="Table Contents"/>
    <w:basedOn w:val="Standard"/>
    <w:rsid w:val="008E4550"/>
    <w:pPr>
      <w:suppressLineNumbers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78FF"/>
    <w:rPr>
      <w:rFonts w:ascii="Arial" w:eastAsia="Times New Roman" w:hAnsi="Arial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AB5EB6"/>
    <w:pPr>
      <w:keepNext/>
      <w:numPr>
        <w:numId w:val="3"/>
      </w:numPr>
      <w:jc w:val="center"/>
      <w:outlineLvl w:val="0"/>
    </w:pPr>
    <w:rPr>
      <w:b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AB5EB6"/>
    <w:pPr>
      <w:keepNext/>
      <w:numPr>
        <w:ilvl w:val="1"/>
        <w:numId w:val="3"/>
      </w:numPr>
      <w:outlineLvl w:val="1"/>
    </w:pPr>
    <w:rPr>
      <w:b/>
      <w:lang w:val="es-ES_tradnl" w:eastAsia="es-ES"/>
    </w:rPr>
  </w:style>
  <w:style w:type="paragraph" w:styleId="Ttulo3">
    <w:name w:val="heading 3"/>
    <w:basedOn w:val="Normal"/>
    <w:next w:val="Normal"/>
    <w:link w:val="Ttulo3Car"/>
    <w:qFormat/>
    <w:rsid w:val="00AB5EB6"/>
    <w:pPr>
      <w:keepNext/>
      <w:numPr>
        <w:ilvl w:val="2"/>
        <w:numId w:val="3"/>
      </w:numPr>
      <w:jc w:val="center"/>
      <w:outlineLvl w:val="2"/>
    </w:pPr>
    <w:rPr>
      <w:b/>
      <w:sz w:val="18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AB5EB6"/>
    <w:pPr>
      <w:keepNext/>
      <w:numPr>
        <w:ilvl w:val="3"/>
        <w:numId w:val="3"/>
      </w:numPr>
      <w:spacing w:before="240" w:after="60"/>
      <w:outlineLvl w:val="3"/>
    </w:pPr>
    <w:rPr>
      <w:b/>
      <w:sz w:val="24"/>
      <w:lang w:val="es-ES_tradnl" w:eastAsia="es-ES"/>
    </w:rPr>
  </w:style>
  <w:style w:type="paragraph" w:styleId="Ttulo5">
    <w:name w:val="heading 5"/>
    <w:basedOn w:val="Normal"/>
    <w:next w:val="Normal"/>
    <w:link w:val="Ttulo5Car"/>
    <w:qFormat/>
    <w:rsid w:val="00AB5EB6"/>
    <w:pPr>
      <w:numPr>
        <w:ilvl w:val="4"/>
        <w:numId w:val="3"/>
      </w:numPr>
      <w:spacing w:before="240" w:after="60"/>
      <w:outlineLvl w:val="4"/>
    </w:pPr>
    <w:rPr>
      <w:rFonts w:ascii="Times New Roman" w:hAnsi="Times New Roman"/>
      <w:sz w:val="22"/>
      <w:lang w:val="es-ES_tradnl" w:eastAsia="es-ES"/>
    </w:rPr>
  </w:style>
  <w:style w:type="paragraph" w:styleId="Ttulo6">
    <w:name w:val="heading 6"/>
    <w:basedOn w:val="Normal"/>
    <w:next w:val="Normal"/>
    <w:link w:val="Ttulo6Car"/>
    <w:qFormat/>
    <w:rsid w:val="00AB5EB6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i/>
      <w:sz w:val="22"/>
      <w:lang w:val="es-ES_tradnl" w:eastAsia="es-ES"/>
    </w:rPr>
  </w:style>
  <w:style w:type="paragraph" w:styleId="Ttulo7">
    <w:name w:val="heading 7"/>
    <w:basedOn w:val="Normal"/>
    <w:next w:val="Normal"/>
    <w:link w:val="Ttulo7Car"/>
    <w:qFormat/>
    <w:rsid w:val="00AB5EB6"/>
    <w:pPr>
      <w:numPr>
        <w:ilvl w:val="6"/>
        <w:numId w:val="3"/>
      </w:numPr>
      <w:spacing w:before="240" w:after="60"/>
      <w:outlineLvl w:val="6"/>
    </w:pPr>
    <w:rPr>
      <w:lang w:val="es-ES_tradnl" w:eastAsia="es-ES"/>
    </w:rPr>
  </w:style>
  <w:style w:type="paragraph" w:styleId="Ttulo8">
    <w:name w:val="heading 8"/>
    <w:basedOn w:val="Normal"/>
    <w:next w:val="Normal"/>
    <w:link w:val="Ttulo8Car"/>
    <w:qFormat/>
    <w:rsid w:val="00AB5EB6"/>
    <w:pPr>
      <w:numPr>
        <w:ilvl w:val="7"/>
        <w:numId w:val="3"/>
      </w:numPr>
      <w:spacing w:before="240" w:after="60"/>
      <w:outlineLvl w:val="7"/>
    </w:pPr>
    <w:rPr>
      <w:i/>
      <w:lang w:val="es-ES_tradnl" w:eastAsia="es-ES"/>
    </w:rPr>
  </w:style>
  <w:style w:type="paragraph" w:styleId="Ttulo9">
    <w:name w:val="heading 9"/>
    <w:basedOn w:val="Normal"/>
    <w:next w:val="Normal"/>
    <w:link w:val="Ttulo9Car"/>
    <w:qFormat/>
    <w:rsid w:val="00AB5EB6"/>
    <w:pPr>
      <w:numPr>
        <w:ilvl w:val="8"/>
        <w:numId w:val="3"/>
      </w:numPr>
      <w:spacing w:before="240" w:after="60"/>
      <w:outlineLvl w:val="8"/>
    </w:pPr>
    <w:rPr>
      <w:b/>
      <w:i/>
      <w:sz w:val="18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locked/>
    <w:rsid w:val="00517586"/>
    <w:rPr>
      <w:rFonts w:ascii="Arial" w:hAnsi="Arial"/>
      <w:b/>
      <w:lang w:val="es-ES_tradnl" w:eastAsia="es-ES" w:bidi="ar-SA"/>
    </w:rPr>
  </w:style>
  <w:style w:type="character" w:customStyle="1" w:styleId="Ttulo2Car">
    <w:name w:val="Título 2 Car"/>
    <w:link w:val="Ttulo2"/>
    <w:locked/>
    <w:rsid w:val="00517586"/>
    <w:rPr>
      <w:rFonts w:ascii="Arial" w:hAnsi="Arial"/>
      <w:b/>
      <w:lang w:val="es-ES_tradnl" w:eastAsia="es-ES" w:bidi="ar-SA"/>
    </w:rPr>
  </w:style>
  <w:style w:type="character" w:customStyle="1" w:styleId="Ttulo3Car">
    <w:name w:val="Título 3 Car"/>
    <w:link w:val="Ttulo3"/>
    <w:locked/>
    <w:rsid w:val="00517586"/>
    <w:rPr>
      <w:rFonts w:ascii="Arial" w:hAnsi="Arial"/>
      <w:b/>
      <w:sz w:val="18"/>
      <w:lang w:val="es-ES_tradnl" w:eastAsia="es-ES" w:bidi="ar-SA"/>
    </w:rPr>
  </w:style>
  <w:style w:type="character" w:customStyle="1" w:styleId="Ttulo4Car">
    <w:name w:val="Título 4 Car"/>
    <w:link w:val="Ttulo4"/>
    <w:locked/>
    <w:rsid w:val="00517586"/>
    <w:rPr>
      <w:rFonts w:ascii="Arial" w:hAnsi="Arial"/>
      <w:b/>
      <w:sz w:val="24"/>
      <w:lang w:val="es-ES_tradnl" w:eastAsia="es-ES" w:bidi="ar-SA"/>
    </w:rPr>
  </w:style>
  <w:style w:type="character" w:customStyle="1" w:styleId="Ttulo5Car">
    <w:name w:val="Título 5 Car"/>
    <w:link w:val="Ttulo5"/>
    <w:semiHidden/>
    <w:locked/>
    <w:rsid w:val="00517586"/>
    <w:rPr>
      <w:sz w:val="22"/>
      <w:lang w:val="es-ES_tradnl" w:eastAsia="es-ES" w:bidi="ar-SA"/>
    </w:rPr>
  </w:style>
  <w:style w:type="character" w:customStyle="1" w:styleId="Ttulo6Car">
    <w:name w:val="Título 6 Car"/>
    <w:link w:val="Ttulo6"/>
    <w:semiHidden/>
    <w:locked/>
    <w:rsid w:val="00517586"/>
    <w:rPr>
      <w:i/>
      <w:sz w:val="22"/>
      <w:lang w:val="es-ES_tradnl" w:eastAsia="es-ES" w:bidi="ar-SA"/>
    </w:rPr>
  </w:style>
  <w:style w:type="character" w:customStyle="1" w:styleId="Ttulo7Car">
    <w:name w:val="Título 7 Car"/>
    <w:link w:val="Ttulo7"/>
    <w:semiHidden/>
    <w:locked/>
    <w:rsid w:val="00517586"/>
    <w:rPr>
      <w:rFonts w:ascii="Arial" w:hAnsi="Arial"/>
      <w:lang w:val="es-ES_tradnl" w:eastAsia="es-ES" w:bidi="ar-SA"/>
    </w:rPr>
  </w:style>
  <w:style w:type="character" w:customStyle="1" w:styleId="Ttulo8Car">
    <w:name w:val="Título 8 Car"/>
    <w:link w:val="Ttulo8"/>
    <w:semiHidden/>
    <w:locked/>
    <w:rsid w:val="00517586"/>
    <w:rPr>
      <w:rFonts w:ascii="Arial" w:hAnsi="Arial"/>
      <w:i/>
      <w:lang w:val="es-ES_tradnl" w:eastAsia="es-ES" w:bidi="ar-SA"/>
    </w:rPr>
  </w:style>
  <w:style w:type="character" w:customStyle="1" w:styleId="Ttulo9Car">
    <w:name w:val="Título 9 Car"/>
    <w:link w:val="Ttulo9"/>
    <w:semiHidden/>
    <w:locked/>
    <w:rsid w:val="00517586"/>
    <w:rPr>
      <w:rFonts w:ascii="Arial" w:hAnsi="Arial"/>
      <w:b/>
      <w:i/>
      <w:sz w:val="18"/>
      <w:lang w:val="es-ES_tradnl" w:eastAsia="es-ES" w:bidi="ar-SA"/>
    </w:rPr>
  </w:style>
  <w:style w:type="paragraph" w:styleId="Encabezado">
    <w:name w:val="header"/>
    <w:basedOn w:val="Normal"/>
    <w:link w:val="EncabezadoCar"/>
    <w:uiPriority w:val="99"/>
    <w:rsid w:val="009E78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78FF"/>
    <w:rPr>
      <w:rFonts w:ascii="Arial" w:eastAsia="Times New Roman" w:hAnsi="Arial" w:cs="Times New Roman"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78F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78FF"/>
    <w:rPr>
      <w:rFonts w:ascii="Tahoma" w:eastAsia="Times New Roman" w:hAnsi="Tahoma" w:cs="Tahoma"/>
      <w:sz w:val="16"/>
      <w:szCs w:val="16"/>
      <w:lang w:eastAsia="es-CO"/>
    </w:rPr>
  </w:style>
  <w:style w:type="table" w:styleId="Tablaconcuadrcula">
    <w:name w:val="Table Grid"/>
    <w:basedOn w:val="Tablanormal"/>
    <w:rsid w:val="009E78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E6344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344B"/>
    <w:rPr>
      <w:rFonts w:ascii="Arial" w:eastAsia="Times New Roman" w:hAnsi="Arial"/>
    </w:rPr>
  </w:style>
  <w:style w:type="paragraph" w:styleId="NormalWeb">
    <w:name w:val="Normal (Web)"/>
    <w:basedOn w:val="Normal"/>
    <w:uiPriority w:val="99"/>
    <w:unhideWhenUsed/>
    <w:rsid w:val="00A867E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rsid w:val="00454CFA"/>
    <w:pPr>
      <w:spacing w:after="160" w:line="240" w:lineRule="exac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rsid w:val="0033101C"/>
    <w:pPr>
      <w:spacing w:after="160" w:line="240" w:lineRule="exact"/>
    </w:pPr>
    <w:rPr>
      <w:rFonts w:ascii="Verdana" w:hAnsi="Verdana"/>
      <w:lang w:val="es-ES_tradnl" w:eastAsia="en-US"/>
    </w:rPr>
  </w:style>
  <w:style w:type="character" w:styleId="Hipervnculo">
    <w:name w:val="Hyperlink"/>
    <w:rsid w:val="00EF56B6"/>
    <w:rPr>
      <w:color w:val="0000FF"/>
      <w:u w:val="single"/>
    </w:rPr>
  </w:style>
  <w:style w:type="paragraph" w:customStyle="1" w:styleId="Standard">
    <w:name w:val="Standard"/>
    <w:link w:val="StandardCar"/>
    <w:rsid w:val="006169C2"/>
    <w:pPr>
      <w:suppressAutoHyphens/>
      <w:textAlignment w:val="baseline"/>
    </w:pPr>
    <w:rPr>
      <w:rFonts w:ascii="Arial" w:eastAsia="Times New Roman" w:hAnsi="Arial"/>
      <w:kern w:val="1"/>
      <w:sz w:val="22"/>
      <w:lang w:val="es-CO" w:eastAsia="zh-CN"/>
    </w:rPr>
  </w:style>
  <w:style w:type="character" w:customStyle="1" w:styleId="StandardCar">
    <w:name w:val="Standard Car"/>
    <w:link w:val="Standard"/>
    <w:locked/>
    <w:rsid w:val="006169C2"/>
    <w:rPr>
      <w:rFonts w:ascii="Arial" w:hAnsi="Arial"/>
      <w:kern w:val="1"/>
      <w:sz w:val="22"/>
      <w:lang w:val="es-CO" w:eastAsia="zh-CN" w:bidi="ar-SA"/>
    </w:rPr>
  </w:style>
  <w:style w:type="paragraph" w:styleId="Textoindependiente">
    <w:name w:val="Body Text"/>
    <w:basedOn w:val="Normal"/>
    <w:link w:val="TextoindependienteCar"/>
    <w:rsid w:val="00517586"/>
    <w:pPr>
      <w:widowControl w:val="0"/>
      <w:tabs>
        <w:tab w:val="left" w:pos="7020"/>
      </w:tabs>
      <w:suppressAutoHyphens/>
      <w:autoSpaceDE w:val="0"/>
      <w:spacing w:after="120" w:line="240" w:lineRule="atLeast"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character" w:customStyle="1" w:styleId="TextoindependienteCar">
    <w:name w:val="Texto independiente Car"/>
    <w:link w:val="Textoindependiente"/>
    <w:semiHidden/>
    <w:locked/>
    <w:rsid w:val="00517586"/>
    <w:rPr>
      <w:rFonts w:ascii="Arial" w:eastAsia="SimSun" w:hAnsi="Arial" w:cs="Mangal"/>
      <w:b/>
      <w:bCs/>
      <w:kern w:val="1"/>
      <w:sz w:val="22"/>
      <w:lang w:val="es-ES" w:eastAsia="zh-CN" w:bidi="hi-IN"/>
    </w:rPr>
  </w:style>
  <w:style w:type="paragraph" w:styleId="Subttulo">
    <w:name w:val="Subtitle"/>
    <w:basedOn w:val="Normal"/>
    <w:next w:val="Textoindependiente"/>
    <w:link w:val="SubttuloCar"/>
    <w:qFormat/>
    <w:rsid w:val="00517586"/>
    <w:pPr>
      <w:widowControl w:val="0"/>
      <w:suppressAutoHyphens/>
      <w:autoSpaceDE w:val="0"/>
      <w:spacing w:after="60"/>
      <w:jc w:val="center"/>
    </w:pPr>
    <w:rPr>
      <w:rFonts w:cs="Arial"/>
      <w:kern w:val="1"/>
      <w:sz w:val="24"/>
      <w:szCs w:val="24"/>
      <w:lang w:eastAsia="zh-CN" w:bidi="hi-IN"/>
    </w:rPr>
  </w:style>
  <w:style w:type="character" w:customStyle="1" w:styleId="SubttuloCar">
    <w:name w:val="Subtítulo Car"/>
    <w:link w:val="Subttulo"/>
    <w:locked/>
    <w:rsid w:val="00517586"/>
    <w:rPr>
      <w:rFonts w:ascii="Arial" w:hAnsi="Arial" w:cs="Arial"/>
      <w:kern w:val="1"/>
      <w:sz w:val="24"/>
      <w:szCs w:val="24"/>
      <w:lang w:val="es-CO" w:eastAsia="zh-CN" w:bidi="hi-IN"/>
    </w:rPr>
  </w:style>
  <w:style w:type="paragraph" w:styleId="Textocomentario">
    <w:name w:val="annotation text"/>
    <w:basedOn w:val="Normal"/>
    <w:link w:val="TextocomentarioCar"/>
    <w:semiHidden/>
    <w:rsid w:val="00517586"/>
    <w:pPr>
      <w:widowControl w:val="0"/>
      <w:tabs>
        <w:tab w:val="left" w:pos="7020"/>
      </w:tabs>
      <w:suppressAutoHyphens/>
      <w:autoSpaceDE w:val="0"/>
      <w:spacing w:line="240" w:lineRule="atLeast"/>
      <w:jc w:val="center"/>
      <w:textAlignment w:val="baseline"/>
    </w:pPr>
    <w:rPr>
      <w:rFonts w:eastAsia="SimSun" w:cs="Arial"/>
      <w:b/>
      <w:bCs/>
      <w:kern w:val="1"/>
      <w:lang w:val="es-ES" w:eastAsia="zh-CN" w:bidi="hi-IN"/>
    </w:rPr>
  </w:style>
  <w:style w:type="character" w:customStyle="1" w:styleId="TextocomentarioCar">
    <w:name w:val="Texto comentario Car"/>
    <w:link w:val="Textocomentario"/>
    <w:semiHidden/>
    <w:locked/>
    <w:rsid w:val="00517586"/>
    <w:rPr>
      <w:rFonts w:ascii="Arial" w:eastAsia="SimSun" w:hAnsi="Arial" w:cs="Arial"/>
      <w:b/>
      <w:bCs/>
      <w:kern w:val="1"/>
      <w:lang w:val="es-ES" w:eastAsia="zh-CN" w:bidi="hi-IN"/>
    </w:rPr>
  </w:style>
  <w:style w:type="paragraph" w:styleId="Asuntodelcomentario">
    <w:name w:val="annotation subject"/>
    <w:basedOn w:val="Textocomentario1"/>
    <w:next w:val="Textocomentario1"/>
    <w:link w:val="AsuntodelcomentarioCar"/>
    <w:rsid w:val="00517586"/>
    <w:rPr>
      <w:b/>
      <w:bCs/>
    </w:rPr>
  </w:style>
  <w:style w:type="paragraph" w:customStyle="1" w:styleId="Textocomentario1">
    <w:name w:val="Texto comentario1"/>
    <w:basedOn w:val="Normal"/>
    <w:rsid w:val="00517586"/>
    <w:pPr>
      <w:suppressAutoHyphens/>
    </w:pPr>
    <w:rPr>
      <w:rFonts w:ascii="Times New Roman" w:hAnsi="Times New Roman"/>
      <w:kern w:val="1"/>
      <w:lang w:val="es-ES" w:eastAsia="zh-CN"/>
    </w:rPr>
  </w:style>
  <w:style w:type="character" w:customStyle="1" w:styleId="AsuntodelcomentarioCar">
    <w:name w:val="Asunto del comentario Car"/>
    <w:link w:val="Asuntodelcomentario"/>
    <w:semiHidden/>
    <w:locked/>
    <w:rsid w:val="00517586"/>
    <w:rPr>
      <w:rFonts w:ascii="Arial" w:eastAsia="SimSun" w:hAnsi="Arial" w:cs="Arial"/>
      <w:b/>
      <w:bCs/>
      <w:kern w:val="1"/>
      <w:lang w:val="es-ES" w:eastAsia="zh-CN" w:bidi="ar-SA"/>
    </w:rPr>
  </w:style>
  <w:style w:type="paragraph" w:customStyle="1" w:styleId="Contenidodelmarco">
    <w:name w:val="Contenido del marco"/>
    <w:basedOn w:val="Textoindependiente"/>
    <w:rsid w:val="00517586"/>
    <w:pPr>
      <w:tabs>
        <w:tab w:val="clear" w:pos="7020"/>
      </w:tabs>
      <w:spacing w:line="240" w:lineRule="auto"/>
      <w:jc w:val="left"/>
      <w:textAlignment w:val="auto"/>
    </w:pPr>
    <w:rPr>
      <w:rFonts w:eastAsia="Times New Roman"/>
      <w:b w:val="0"/>
      <w:bCs w:val="0"/>
      <w:sz w:val="20"/>
      <w:lang w:val="es-CO"/>
    </w:rPr>
  </w:style>
  <w:style w:type="paragraph" w:customStyle="1" w:styleId="vieta2">
    <w:name w:val="viñeta 2"/>
    <w:basedOn w:val="Normal"/>
    <w:link w:val="vieta2Car"/>
    <w:rsid w:val="00517586"/>
    <w:pPr>
      <w:numPr>
        <w:numId w:val="23"/>
      </w:numPr>
      <w:ind w:left="709" w:hanging="283"/>
      <w:jc w:val="both"/>
    </w:pPr>
    <w:rPr>
      <w:noProof/>
      <w:lang w:val="es-ES" w:eastAsia="es-ES"/>
    </w:rPr>
  </w:style>
  <w:style w:type="character" w:customStyle="1" w:styleId="vieta2Car">
    <w:name w:val="viñeta 2 Car"/>
    <w:link w:val="vieta2"/>
    <w:locked/>
    <w:rsid w:val="00517586"/>
    <w:rPr>
      <w:rFonts w:ascii="Arial" w:hAnsi="Arial"/>
      <w:noProof/>
      <w:lang w:val="es-ES" w:eastAsia="es-ES" w:bidi="ar-SA"/>
    </w:rPr>
  </w:style>
  <w:style w:type="character" w:customStyle="1" w:styleId="special-font">
    <w:name w:val="special-font"/>
    <w:rsid w:val="00517586"/>
    <w:rPr>
      <w:rFonts w:cs="Times New Roman"/>
    </w:rPr>
  </w:style>
  <w:style w:type="paragraph" w:styleId="Continuarlista">
    <w:name w:val="List Continue"/>
    <w:basedOn w:val="Normal"/>
    <w:rsid w:val="00517586"/>
    <w:pPr>
      <w:widowControl w:val="0"/>
      <w:numPr>
        <w:numId w:val="18"/>
      </w:numPr>
      <w:tabs>
        <w:tab w:val="clear" w:pos="720"/>
        <w:tab w:val="left" w:pos="7020"/>
      </w:tabs>
      <w:suppressAutoHyphens/>
      <w:autoSpaceDE w:val="0"/>
      <w:spacing w:after="120" w:line="240" w:lineRule="atLeast"/>
      <w:ind w:left="283" w:firstLine="0"/>
      <w:contextualSpacing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paragraph" w:styleId="Sangradetextonormal">
    <w:name w:val="Body Text Indent"/>
    <w:basedOn w:val="Normal"/>
    <w:semiHidden/>
    <w:rsid w:val="00517586"/>
    <w:pPr>
      <w:widowControl w:val="0"/>
      <w:numPr>
        <w:numId w:val="19"/>
      </w:numPr>
      <w:tabs>
        <w:tab w:val="clear" w:pos="720"/>
        <w:tab w:val="left" w:pos="7020"/>
      </w:tabs>
      <w:suppressAutoHyphens/>
      <w:autoSpaceDE w:val="0"/>
      <w:spacing w:after="120" w:line="240" w:lineRule="atLeast"/>
      <w:ind w:left="283" w:firstLine="0"/>
      <w:jc w:val="center"/>
      <w:textAlignment w:val="baseline"/>
    </w:pPr>
    <w:rPr>
      <w:rFonts w:eastAsia="SimSun" w:cs="Mangal"/>
      <w:b/>
      <w:bCs/>
      <w:kern w:val="1"/>
      <w:sz w:val="22"/>
      <w:lang w:val="es-ES" w:eastAsia="zh-CN" w:bidi="hi-IN"/>
    </w:rPr>
  </w:style>
  <w:style w:type="paragraph" w:customStyle="1" w:styleId="NormalSinNegrita">
    <w:name w:val="Normal + Sin Negrita"/>
    <w:aliases w:val="Negro,Justificado,Interlineado:  Mínimo 5 pto"/>
    <w:basedOn w:val="Standard"/>
    <w:link w:val="NormalSinNegritaCar"/>
    <w:rsid w:val="00517586"/>
    <w:pPr>
      <w:tabs>
        <w:tab w:val="left" w:pos="-142"/>
        <w:tab w:val="left" w:pos="4635"/>
      </w:tabs>
      <w:jc w:val="both"/>
    </w:pPr>
    <w:rPr>
      <w:b/>
      <w:lang w:val="es-MX"/>
    </w:rPr>
  </w:style>
  <w:style w:type="character" w:customStyle="1" w:styleId="NormalSinNegritaCar">
    <w:name w:val="Normal + Sin Negrita Car"/>
    <w:aliases w:val="Negro Car,Justificado Car,Interlineado:  Mínimo 5 pto Car Car"/>
    <w:link w:val="NormalSinNegrita"/>
    <w:locked/>
    <w:rsid w:val="00517586"/>
    <w:rPr>
      <w:rFonts w:ascii="Arial" w:hAnsi="Arial"/>
      <w:b/>
      <w:kern w:val="1"/>
      <w:sz w:val="22"/>
      <w:lang w:val="es-MX" w:eastAsia="zh-CN" w:bidi="ar-SA"/>
    </w:rPr>
  </w:style>
  <w:style w:type="paragraph" w:customStyle="1" w:styleId="TableContents">
    <w:name w:val="Table Contents"/>
    <w:basedOn w:val="Standard"/>
    <w:rsid w:val="008E4550"/>
    <w:pPr>
      <w:suppressLineNumbers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leonb\Mis%20documentos\Downloads\Formatos_R_FORMATO_PARA_ELABORACION_DE_FORMATOS_oct%20(2)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Formatos_R_FORMATO_PARA_ELABORACION_DE_FORMATOS_oct (2)</Template>
  <TotalTime>24</TotalTime>
  <Pages>3</Pages>
  <Words>678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versión impresa de este documento puede estar desactualizada, consulte la última versión oficial en la intranet – Sistema Integrado de Gestión</vt:lpstr>
    </vt:vector>
  </TitlesOfParts>
  <Company>Hewlett-Packard Company</Company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versión impresa de este documento puede estar desactualizada, consulte la última versión oficial en la intranet – Sistema Integrado de Gestión</dc:title>
  <dc:creator>LLeonB</dc:creator>
  <cp:lastModifiedBy>Estudiantes</cp:lastModifiedBy>
  <cp:revision>2</cp:revision>
  <cp:lastPrinted>2008-11-28T14:36:00Z</cp:lastPrinted>
  <dcterms:created xsi:type="dcterms:W3CDTF">2019-12-27T06:18:00Z</dcterms:created>
  <dcterms:modified xsi:type="dcterms:W3CDTF">2019-12-27T06:18:00Z</dcterms:modified>
</cp:coreProperties>
</file>